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焦虑自评量表（SAS）</w:t>
      </w:r>
    </w:p>
    <w:p>
      <w:pPr>
        <w:jc w:val="center"/>
      </w:pPr>
      <w:r>
        <w:rPr>
          <w:rFonts w:ascii="Times New Roman" w:hAnsi="Times New Roman" w:eastAsia="宋体"/>
          <w:b w:val="0"/>
          <w:color w:val="555F64"/>
          <w:sz w:val="20"/>
        </w:rPr>
        <w:t>Self-Rating Anxiety Scale，Zung 1971 年编制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适用对象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题数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预计用时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评定时段</w:t>
            </w:r>
          </w:p>
        </w:tc>
      </w:tr>
      <w:tr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初中及以上学生与成人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20 题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约 5 分钟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最近一个星期</w:t>
            </w:r>
          </w:p>
        </w:tc>
      </w:tr>
    </w:tbl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指导语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下面有二十条文字，请仔细阅读每一条，把意思弄明白。然后根据您最近一星期的实际情况，在每题后选择最符合的一项。</w:t>
      </w:r>
    </w:p>
    <w:p>
      <w:r>
        <w:rPr>
          <w:rFonts w:ascii="Times New Roman" w:hAnsi="Times New Roman" w:eastAsia="宋体"/>
          <w:b/>
          <w:color w:val="1F2D33"/>
          <w:sz w:val="22"/>
        </w:rPr>
        <w:t>选项说明：1＝没有或很少时间；2＝小部分时间；3＝相当多时间；4＝绝大部分或全部时间。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测验题目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题号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项目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没有或很少时间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小部分时间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相当多时间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绝大部分或全部时间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我觉得比平常容易紧张和着急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我无缘无故地感到害怕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我容易心里烦乱或觉得惊恐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我觉得我可能将要发疯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我觉得一切都很好，也不会发生什么不幸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我手脚发抖打颤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我因为头痛、颈痛和背痛而苦恼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我感觉容易衰弱和疲乏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9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我觉得心平气和，并且容易安静坐着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10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我觉得心跳得很快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11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我因为一阵阵头晕而苦恼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12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我有晕倒发作，或觉得要晕倒似的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13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我呼气吸气都感到很容易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14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我的手脚麻木和刺痛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15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我因为胃痛和消化不良而苦恼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16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我常常要小便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17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我的手常常是干燥温暖的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18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我脸红发热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19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我容易入睡并且一夜睡得很好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20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我做恶梦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</w:tbl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