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焦虑自评量表（SAS）相关文献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Zung WWK. A rating instrument for anxiety disorders. Psychosomatics, 1971, 12(6): 371-379. DOI: 10.1016/S0033-3182(71)71479-0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[2] 汪向东， 王希林， 马弘（编）. 心理卫生评定量表手册（增订版）. 北京： 中国心理卫生杂志社， 1999.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[3] 张明园（编）. 精神科评定量表手册. 长沙： 湖南科学技术出版社， 1993.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