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抑郁自评量表（SDS）相关文献</w:t>
      </w:r>
    </w:p>
    <w:p/>
    <w:p>
      <w:r>
        <w:rPr>
          <w:rFonts w:ascii="Times New Roman" w:hAnsi="Times New Roman" w:eastAsia="宋体"/>
          <w:b w:val="0"/>
          <w:color w:val="1F2D33"/>
          <w:sz w:val="22"/>
        </w:rPr>
        <w:t>以下为该量表的经典原始文献与中文信效度/常模研究，供查证与进一步阅读。原文请通过学校图书馆、中国知网（CNKI）、出版社或文献中给出的 DOI 链接获取。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核心文献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[1] Zung WWK. A self-rating depression scale. Archives of General Psychiatry, 1965, 12(1): 63-70. DOI: 10.1001/archpsyc.1965.01720310065008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[2] Zung WWK, Richards CB, Short MJ. Self-rating depression scale in an outpatient clinic: further validation of the SDS. Archives of General Psychiatry, 1965, 13(6): 508-515.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[3] 汪向东， 王希林， 马弘（编）. 心理卫生评定量表手册（增订版）. 北京： 中国心理卫生杂志社， 1999.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检索建议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中文文献：在中国知网（CNKI）、万方以「量表名 + 信度 / 效度 / 常模」检索，可获得针对不同人群（中学生、大学生、老年人等）的验证研究。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英文文献：在 Google Scholar、PubMed 检索量表英文名；带 DOI 的条目可直接在 https://doi.org 解析访问。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学位论文中有大量应用这些量表的实测研究，可作为使用参考（注意甄别质量）。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