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eastAsia="黑体"/>
          <w:b/>
          <w:color w:val="1F2D33"/>
          <w:sz w:val="32"/>
        </w:rPr>
        <w:t>大学生人格问卷（UPI）</w:t>
      </w:r>
    </w:p>
    <w:p>
      <w:pPr>
        <w:jc w:val="center"/>
      </w:pPr>
      <w:r>
        <w:rPr>
          <w:rFonts w:ascii="Times New Roman" w:hAnsi="Times New Roman" w:eastAsia="宋体"/>
          <w:b w:val="0"/>
          <w:color w:val="555F64"/>
          <w:sz w:val="20"/>
        </w:rPr>
        <w:t>University Personality Inventory，高校新生心理普查常用工具</w:t>
      </w:r>
    </w:p>
    <w:p/>
    <w:tbl>
      <w:tblPr>
        <w:tblStyle w:val="TableGrid"/>
        <w:tblW w:type="auto" w:w="0"/>
        <w:tblLook w:firstColumn="1" w:firstRow="1" w:lastColumn="0" w:lastRow="0" w:noHBand="0" w:noVBand="1" w:val="04A0"/>
      </w:tblPr>
      <w:tblGrid>
        <w:gridCol w:w="2160"/>
        <w:gridCol w:w="2160"/>
        <w:gridCol w:w="2160"/>
        <w:gridCol w:w="2160"/>
      </w:tblGrid>
      <w:tr>
        <w:tc>
          <w:tcPr>
            <w:tcW w:type="dxa" w:w="2160"/>
          </w:tcPr>
          <w:p>
            <w:pPr>
              <w:jc w:val="center"/>
            </w:pPr>
            <w:r>
              <w:rPr>
                <w:rFonts w:ascii="Times New Roman" w:hAnsi="Times New Roman" w:eastAsia="黑体"/>
                <w:b/>
                <w:color w:val="1F2D33"/>
                <w:sz w:val="20"/>
              </w:rPr>
              <w:t>适用对象</w:t>
            </w:r>
          </w:p>
        </w:tc>
        <w:tc>
          <w:tcPr>
            <w:tcW w:type="dxa" w:w="2160"/>
          </w:tcPr>
          <w:p>
            <w:pPr>
              <w:jc w:val="center"/>
            </w:pPr>
            <w:r>
              <w:rPr>
                <w:rFonts w:ascii="Times New Roman" w:hAnsi="Times New Roman" w:eastAsia="黑体"/>
                <w:b/>
                <w:color w:val="1F2D33"/>
                <w:sz w:val="20"/>
              </w:rPr>
              <w:t>题数</w:t>
            </w:r>
          </w:p>
        </w:tc>
        <w:tc>
          <w:tcPr>
            <w:tcW w:type="dxa" w:w="2160"/>
          </w:tcPr>
          <w:p>
            <w:pPr>
              <w:jc w:val="center"/>
            </w:pPr>
            <w:r>
              <w:rPr>
                <w:rFonts w:ascii="Times New Roman" w:hAnsi="Times New Roman" w:eastAsia="黑体"/>
                <w:b/>
                <w:color w:val="1F2D33"/>
                <w:sz w:val="20"/>
              </w:rPr>
              <w:t>预计用时</w:t>
            </w:r>
          </w:p>
        </w:tc>
        <w:tc>
          <w:tcPr>
            <w:tcW w:type="dxa" w:w="2160"/>
          </w:tcPr>
          <w:p>
            <w:pPr>
              <w:jc w:val="center"/>
            </w:pPr>
            <w:r>
              <w:rPr>
                <w:rFonts w:ascii="Times New Roman" w:hAnsi="Times New Roman" w:eastAsia="黑体"/>
                <w:b/>
                <w:color w:val="1F2D33"/>
                <w:sz w:val="20"/>
              </w:rPr>
              <w:t>评定时段</w:t>
            </w:r>
          </w:p>
        </w:tc>
      </w:tr>
      <w:tr>
        <w:tc>
          <w:tcPr>
            <w:tcW w:type="dxa" w:w="2160"/>
          </w:tcPr>
          <w:p>
            <w:r>
              <w:rPr>
                <w:rFonts w:ascii="Times New Roman" w:hAnsi="Times New Roman" w:eastAsia="宋体"/>
                <w:b w:val="0"/>
                <w:color w:val="1F2D33"/>
                <w:sz w:val="20"/>
              </w:rPr>
              <w:t>大学新生及在校大学生</w:t>
            </w:r>
          </w:p>
        </w:tc>
        <w:tc>
          <w:tcPr>
            <w:tcW w:type="dxa" w:w="2160"/>
          </w:tcPr>
          <w:p>
            <w:r>
              <w:rPr>
                <w:rFonts w:ascii="Times New Roman" w:hAnsi="Times New Roman" w:eastAsia="宋体"/>
                <w:b w:val="0"/>
                <w:color w:val="1F2D33"/>
                <w:sz w:val="20"/>
              </w:rPr>
              <w:t>60 题</w:t>
            </w:r>
          </w:p>
        </w:tc>
        <w:tc>
          <w:tcPr>
            <w:tcW w:type="dxa" w:w="2160"/>
          </w:tcPr>
          <w:p>
            <w:r>
              <w:rPr>
                <w:rFonts w:ascii="Times New Roman" w:hAnsi="Times New Roman" w:eastAsia="宋体"/>
                <w:b w:val="0"/>
                <w:color w:val="1F2D33"/>
                <w:sz w:val="20"/>
              </w:rPr>
              <w:t>约 10 分钟</w:t>
            </w:r>
          </w:p>
        </w:tc>
        <w:tc>
          <w:tcPr>
            <w:tcW w:type="dxa" w:w="2160"/>
          </w:tcPr>
          <w:p>
            <w:r>
              <w:rPr>
                <w:rFonts w:ascii="Times New Roman" w:hAnsi="Times New Roman" w:eastAsia="宋体"/>
                <w:b w:val="0"/>
                <w:color w:val="1F2D33"/>
                <w:sz w:val="20"/>
              </w:rPr>
              <w:t>最近一年</w:t>
            </w:r>
          </w:p>
        </w:tc>
      </w:tr>
    </w:tbl>
    <w:p/>
    <w:p>
      <w:pPr>
        <w:spacing w:before="200"/>
      </w:pPr>
      <w:r>
        <w:rPr>
          <w:rFonts w:ascii="Times New Roman" w:hAnsi="Times New Roman" w:eastAsia="黑体"/>
          <w:b/>
          <w:color w:val="1F2D33"/>
          <w:sz w:val="26"/>
        </w:rPr>
        <w:t>指导语</w:t>
      </w:r>
    </w:p>
    <w:p>
      <w:r>
        <w:rPr>
          <w:rFonts w:ascii="Times New Roman" w:hAnsi="Times New Roman" w:eastAsia="宋体"/>
          <w:b w:val="0"/>
          <w:color w:val="1F2D33"/>
          <w:sz w:val="22"/>
        </w:rPr>
        <w:t>以下问题是为了解你的健康状况并为了增进你的身心健康而设计的调查。请你按题号的顺序阅读，在最近一年中你常常感觉到或体验到的项目上做「是」的选择，没有感觉过的项目做「否」的选择。为了使你顺利完成大学学业，身心健康地去迎接新生活，请你真实选择。</w:t>
      </w:r>
    </w:p>
    <w:p>
      <w:r>
        <w:rPr>
          <w:rFonts w:ascii="Times New Roman" w:hAnsi="Times New Roman" w:eastAsia="宋体"/>
          <w:b/>
          <w:color w:val="1F2D33"/>
          <w:sz w:val="22"/>
        </w:rPr>
        <w:t>选项说明：是＝是；否＝否。</w:t>
      </w:r>
    </w:p>
    <w:p/>
    <w:p>
      <w:pPr>
        <w:spacing w:before="200"/>
      </w:pPr>
      <w:r>
        <w:rPr>
          <w:rFonts w:ascii="Times New Roman" w:hAnsi="Times New Roman" w:eastAsia="黑体"/>
          <w:b/>
          <w:color w:val="1F2D33"/>
          <w:sz w:val="26"/>
        </w:rPr>
        <w:t>测验题目</w:t>
      </w:r>
    </w:p>
    <w:tbl>
      <w:tblPr>
        <w:tblStyle w:val="TableGrid"/>
        <w:tblW w:type="auto" w:w="0"/>
        <w:tblLook w:firstColumn="1" w:firstRow="1" w:lastColumn="0" w:lastRow="0" w:noHBand="0" w:noVBand="1" w:val="04A0"/>
      </w:tblPr>
      <w:tblGrid>
        <w:gridCol w:w="2160"/>
        <w:gridCol w:w="2160"/>
        <w:gridCol w:w="2160"/>
        <w:gridCol w:w="2160"/>
      </w:tblGrid>
      <w:tr>
        <w:tc>
          <w:tcPr>
            <w:tcW w:type="dxa" w:w="2160"/>
          </w:tcPr>
          <w:p>
            <w:pPr>
              <w:jc w:val="center"/>
            </w:pPr>
            <w:r>
              <w:rPr>
                <w:rFonts w:ascii="Times New Roman" w:hAnsi="Times New Roman" w:eastAsia="黑体"/>
                <w:b/>
                <w:color w:val="1F2D33"/>
                <w:sz w:val="20"/>
              </w:rPr>
              <w:t>题号</w:t>
            </w:r>
          </w:p>
        </w:tc>
        <w:tc>
          <w:tcPr>
            <w:tcW w:type="dxa" w:w="2160"/>
          </w:tcPr>
          <w:p>
            <w:pPr>
              <w:jc w:val="center"/>
            </w:pPr>
            <w:r>
              <w:rPr>
                <w:rFonts w:ascii="Times New Roman" w:hAnsi="Times New Roman" w:eastAsia="黑体"/>
                <w:b/>
                <w:color w:val="1F2D33"/>
                <w:sz w:val="20"/>
              </w:rPr>
              <w:t>项目</w:t>
            </w:r>
          </w:p>
        </w:tc>
        <w:tc>
          <w:tcPr>
            <w:tcW w:type="dxa" w:w="2160"/>
          </w:tcPr>
          <w:p>
            <w:pPr>
              <w:jc w:val="center"/>
            </w:pPr>
            <w:r>
              <w:rPr>
                <w:rFonts w:ascii="Times New Roman" w:hAnsi="Times New Roman" w:eastAsia="黑体"/>
                <w:b/>
                <w:color w:val="1F2D33"/>
                <w:sz w:val="20"/>
              </w:rPr>
              <w:t>是</w:t>
            </w:r>
          </w:p>
        </w:tc>
        <w:tc>
          <w:tcPr>
            <w:tcW w:type="dxa" w:w="2160"/>
          </w:tcPr>
          <w:p>
            <w:pPr>
              <w:jc w:val="center"/>
            </w:pPr>
            <w:r>
              <w:rPr>
                <w:rFonts w:ascii="Times New Roman" w:hAnsi="Times New Roman" w:eastAsia="黑体"/>
                <w:b/>
                <w:color w:val="1F2D33"/>
                <w:sz w:val="20"/>
              </w:rPr>
              <w:t>否</w:t>
            </w:r>
          </w:p>
        </w:tc>
      </w:tr>
      <w:tr>
        <w:tc>
          <w:tcPr>
            <w:tcW w:type="dxa" w:w="2160"/>
          </w:tcPr>
          <w:p>
            <w:pPr>
              <w:jc w:val="center"/>
            </w:pPr>
            <w:r>
              <w:rPr>
                <w:rFonts w:ascii="Times New Roman" w:hAnsi="Times New Roman" w:eastAsia="宋体"/>
                <w:b w:val="0"/>
                <w:color w:val="1F2D33"/>
                <w:sz w:val="20"/>
              </w:rPr>
              <w:t>1</w:t>
            </w:r>
          </w:p>
        </w:tc>
        <w:tc>
          <w:tcPr>
            <w:tcW w:type="dxa" w:w="2160"/>
          </w:tcPr>
          <w:p>
            <w:r>
              <w:rPr>
                <w:rFonts w:ascii="Times New Roman" w:hAnsi="Times New Roman" w:eastAsia="宋体"/>
                <w:b w:val="0"/>
                <w:color w:val="1F2D33"/>
                <w:sz w:val="20"/>
              </w:rPr>
              <w:t>食欲不振</w:t>
            </w:r>
          </w:p>
        </w:tc>
        <w:tc>
          <w:tcPr>
            <w:tcW w:type="dxa" w:w="2160"/>
          </w:tcPr>
          <w:p>
            <w:pPr>
              <w:jc w:val="center"/>
            </w:pPr>
            <w:r>
              <w:rPr>
                <w:rFonts w:ascii="Times New Roman" w:hAnsi="Times New Roman" w:eastAsia="宋体"/>
                <w:b w:val="0"/>
                <w:color w:val="1F2D33"/>
                <w:sz w:val="20"/>
              </w:rPr>
              <w:t>□</w:t>
            </w:r>
          </w:p>
        </w:tc>
        <w:tc>
          <w:tcPr>
            <w:tcW w:type="dxa" w:w="2160"/>
          </w:tcPr>
          <w:p>
            <w:pPr>
              <w:jc w:val="center"/>
            </w:pPr>
            <w:r>
              <w:rPr>
                <w:rFonts w:ascii="Times New Roman" w:hAnsi="Times New Roman" w:eastAsia="宋体"/>
                <w:b w:val="0"/>
                <w:color w:val="1F2D33"/>
                <w:sz w:val="20"/>
              </w:rPr>
              <w:t>□</w:t>
            </w:r>
          </w:p>
        </w:tc>
      </w:tr>
      <w:tr>
        <w:tc>
          <w:tcPr>
            <w:tcW w:type="dxa" w:w="2160"/>
          </w:tcPr>
          <w:p>
            <w:pPr>
              <w:jc w:val="center"/>
            </w:pPr>
            <w:r>
              <w:rPr>
                <w:rFonts w:ascii="Times New Roman" w:hAnsi="Times New Roman" w:eastAsia="宋体"/>
                <w:b w:val="0"/>
                <w:color w:val="1F2D33"/>
                <w:sz w:val="20"/>
              </w:rPr>
              <w:t>2</w:t>
            </w:r>
          </w:p>
        </w:tc>
        <w:tc>
          <w:tcPr>
            <w:tcW w:type="dxa" w:w="2160"/>
          </w:tcPr>
          <w:p>
            <w:r>
              <w:rPr>
                <w:rFonts w:ascii="Times New Roman" w:hAnsi="Times New Roman" w:eastAsia="宋体"/>
                <w:b w:val="0"/>
                <w:color w:val="1F2D33"/>
                <w:sz w:val="20"/>
              </w:rPr>
              <w:t>恶心、胃口难受、肚子痛</w:t>
            </w:r>
          </w:p>
        </w:tc>
        <w:tc>
          <w:tcPr>
            <w:tcW w:type="dxa" w:w="2160"/>
          </w:tcPr>
          <w:p>
            <w:pPr>
              <w:jc w:val="center"/>
            </w:pPr>
            <w:r>
              <w:rPr>
                <w:rFonts w:ascii="Times New Roman" w:hAnsi="Times New Roman" w:eastAsia="宋体"/>
                <w:b w:val="0"/>
                <w:color w:val="1F2D33"/>
                <w:sz w:val="20"/>
              </w:rPr>
              <w:t>□</w:t>
            </w:r>
          </w:p>
        </w:tc>
        <w:tc>
          <w:tcPr>
            <w:tcW w:type="dxa" w:w="2160"/>
          </w:tcPr>
          <w:p>
            <w:pPr>
              <w:jc w:val="center"/>
            </w:pPr>
            <w:r>
              <w:rPr>
                <w:rFonts w:ascii="Times New Roman" w:hAnsi="Times New Roman" w:eastAsia="宋体"/>
                <w:b w:val="0"/>
                <w:color w:val="1F2D33"/>
                <w:sz w:val="20"/>
              </w:rPr>
              <w:t>□</w:t>
            </w:r>
          </w:p>
        </w:tc>
      </w:tr>
      <w:tr>
        <w:tc>
          <w:tcPr>
            <w:tcW w:type="dxa" w:w="2160"/>
          </w:tcPr>
          <w:p>
            <w:pPr>
              <w:jc w:val="center"/>
            </w:pPr>
            <w:r>
              <w:rPr>
                <w:rFonts w:ascii="Times New Roman" w:hAnsi="Times New Roman" w:eastAsia="宋体"/>
                <w:b w:val="0"/>
                <w:color w:val="1F2D33"/>
                <w:sz w:val="20"/>
              </w:rPr>
              <w:t>3</w:t>
            </w:r>
          </w:p>
        </w:tc>
        <w:tc>
          <w:tcPr>
            <w:tcW w:type="dxa" w:w="2160"/>
          </w:tcPr>
          <w:p>
            <w:r>
              <w:rPr>
                <w:rFonts w:ascii="Times New Roman" w:hAnsi="Times New Roman" w:eastAsia="宋体"/>
                <w:b w:val="0"/>
                <w:color w:val="1F2D33"/>
                <w:sz w:val="20"/>
              </w:rPr>
              <w:t>容易拉肚子或便秘</w:t>
            </w:r>
          </w:p>
        </w:tc>
        <w:tc>
          <w:tcPr>
            <w:tcW w:type="dxa" w:w="2160"/>
          </w:tcPr>
          <w:p>
            <w:pPr>
              <w:jc w:val="center"/>
            </w:pPr>
            <w:r>
              <w:rPr>
                <w:rFonts w:ascii="Times New Roman" w:hAnsi="Times New Roman" w:eastAsia="宋体"/>
                <w:b w:val="0"/>
                <w:color w:val="1F2D33"/>
                <w:sz w:val="20"/>
              </w:rPr>
              <w:t>□</w:t>
            </w:r>
          </w:p>
        </w:tc>
        <w:tc>
          <w:tcPr>
            <w:tcW w:type="dxa" w:w="2160"/>
          </w:tcPr>
          <w:p>
            <w:pPr>
              <w:jc w:val="center"/>
            </w:pPr>
            <w:r>
              <w:rPr>
                <w:rFonts w:ascii="Times New Roman" w:hAnsi="Times New Roman" w:eastAsia="宋体"/>
                <w:b w:val="0"/>
                <w:color w:val="1F2D33"/>
                <w:sz w:val="20"/>
              </w:rPr>
              <w:t>□</w:t>
            </w:r>
          </w:p>
        </w:tc>
      </w:tr>
      <w:tr>
        <w:tc>
          <w:tcPr>
            <w:tcW w:type="dxa" w:w="2160"/>
          </w:tcPr>
          <w:p>
            <w:pPr>
              <w:jc w:val="center"/>
            </w:pPr>
            <w:r>
              <w:rPr>
                <w:rFonts w:ascii="Times New Roman" w:hAnsi="Times New Roman" w:eastAsia="宋体"/>
                <w:b w:val="0"/>
                <w:color w:val="1F2D33"/>
                <w:sz w:val="20"/>
              </w:rPr>
              <w:t>4</w:t>
            </w:r>
          </w:p>
        </w:tc>
        <w:tc>
          <w:tcPr>
            <w:tcW w:type="dxa" w:w="2160"/>
          </w:tcPr>
          <w:p>
            <w:r>
              <w:rPr>
                <w:rFonts w:ascii="Times New Roman" w:hAnsi="Times New Roman" w:eastAsia="宋体"/>
                <w:b w:val="0"/>
                <w:color w:val="1F2D33"/>
                <w:sz w:val="20"/>
              </w:rPr>
              <w:t>关注心悸和脉搏</w:t>
            </w:r>
          </w:p>
        </w:tc>
        <w:tc>
          <w:tcPr>
            <w:tcW w:type="dxa" w:w="2160"/>
          </w:tcPr>
          <w:p>
            <w:pPr>
              <w:jc w:val="center"/>
            </w:pPr>
            <w:r>
              <w:rPr>
                <w:rFonts w:ascii="Times New Roman" w:hAnsi="Times New Roman" w:eastAsia="宋体"/>
                <w:b w:val="0"/>
                <w:color w:val="1F2D33"/>
                <w:sz w:val="20"/>
              </w:rPr>
              <w:t>□</w:t>
            </w:r>
          </w:p>
        </w:tc>
        <w:tc>
          <w:tcPr>
            <w:tcW w:type="dxa" w:w="2160"/>
          </w:tcPr>
          <w:p>
            <w:pPr>
              <w:jc w:val="center"/>
            </w:pPr>
            <w:r>
              <w:rPr>
                <w:rFonts w:ascii="Times New Roman" w:hAnsi="Times New Roman" w:eastAsia="宋体"/>
                <w:b w:val="0"/>
                <w:color w:val="1F2D33"/>
                <w:sz w:val="20"/>
              </w:rPr>
              <w:t>□</w:t>
            </w:r>
          </w:p>
        </w:tc>
      </w:tr>
      <w:tr>
        <w:tc>
          <w:tcPr>
            <w:tcW w:type="dxa" w:w="2160"/>
          </w:tcPr>
          <w:p>
            <w:pPr>
              <w:jc w:val="center"/>
            </w:pPr>
            <w:r>
              <w:rPr>
                <w:rFonts w:ascii="Times New Roman" w:hAnsi="Times New Roman" w:eastAsia="宋体"/>
                <w:b w:val="0"/>
                <w:color w:val="1F2D33"/>
                <w:sz w:val="20"/>
              </w:rPr>
              <w:t>5</w:t>
            </w:r>
          </w:p>
        </w:tc>
        <w:tc>
          <w:tcPr>
            <w:tcW w:type="dxa" w:w="2160"/>
          </w:tcPr>
          <w:p>
            <w:r>
              <w:rPr>
                <w:rFonts w:ascii="Times New Roman" w:hAnsi="Times New Roman" w:eastAsia="宋体"/>
                <w:b w:val="0"/>
                <w:color w:val="1F2D33"/>
                <w:sz w:val="20"/>
              </w:rPr>
              <w:t>身体健康状况良好</w:t>
            </w:r>
          </w:p>
        </w:tc>
        <w:tc>
          <w:tcPr>
            <w:tcW w:type="dxa" w:w="2160"/>
          </w:tcPr>
          <w:p>
            <w:pPr>
              <w:jc w:val="center"/>
            </w:pPr>
            <w:r>
              <w:rPr>
                <w:rFonts w:ascii="Times New Roman" w:hAnsi="Times New Roman" w:eastAsia="宋体"/>
                <w:b w:val="0"/>
                <w:color w:val="1F2D33"/>
                <w:sz w:val="20"/>
              </w:rPr>
              <w:t>□</w:t>
            </w:r>
          </w:p>
        </w:tc>
        <w:tc>
          <w:tcPr>
            <w:tcW w:type="dxa" w:w="2160"/>
          </w:tcPr>
          <w:p>
            <w:pPr>
              <w:jc w:val="center"/>
            </w:pPr>
            <w:r>
              <w:rPr>
                <w:rFonts w:ascii="Times New Roman" w:hAnsi="Times New Roman" w:eastAsia="宋体"/>
                <w:b w:val="0"/>
                <w:color w:val="1F2D33"/>
                <w:sz w:val="20"/>
              </w:rPr>
              <w:t>□</w:t>
            </w:r>
          </w:p>
        </w:tc>
      </w:tr>
      <w:tr>
        <w:tc>
          <w:tcPr>
            <w:tcW w:type="dxa" w:w="2160"/>
          </w:tcPr>
          <w:p>
            <w:pPr>
              <w:jc w:val="center"/>
            </w:pPr>
            <w:r>
              <w:rPr>
                <w:rFonts w:ascii="Times New Roman" w:hAnsi="Times New Roman" w:eastAsia="宋体"/>
                <w:b w:val="0"/>
                <w:color w:val="1F2D33"/>
                <w:sz w:val="20"/>
              </w:rPr>
              <w:t>6</w:t>
            </w:r>
          </w:p>
        </w:tc>
        <w:tc>
          <w:tcPr>
            <w:tcW w:type="dxa" w:w="2160"/>
          </w:tcPr>
          <w:p>
            <w:r>
              <w:rPr>
                <w:rFonts w:ascii="Times New Roman" w:hAnsi="Times New Roman" w:eastAsia="宋体"/>
                <w:b w:val="0"/>
                <w:color w:val="1F2D33"/>
                <w:sz w:val="20"/>
              </w:rPr>
              <w:t>牢骚和不满多</w:t>
            </w:r>
          </w:p>
        </w:tc>
        <w:tc>
          <w:tcPr>
            <w:tcW w:type="dxa" w:w="2160"/>
          </w:tcPr>
          <w:p>
            <w:pPr>
              <w:jc w:val="center"/>
            </w:pPr>
            <w:r>
              <w:rPr>
                <w:rFonts w:ascii="Times New Roman" w:hAnsi="Times New Roman" w:eastAsia="宋体"/>
                <w:b w:val="0"/>
                <w:color w:val="1F2D33"/>
                <w:sz w:val="20"/>
              </w:rPr>
              <w:t>□</w:t>
            </w:r>
          </w:p>
        </w:tc>
        <w:tc>
          <w:tcPr>
            <w:tcW w:type="dxa" w:w="2160"/>
          </w:tcPr>
          <w:p>
            <w:pPr>
              <w:jc w:val="center"/>
            </w:pPr>
            <w:r>
              <w:rPr>
                <w:rFonts w:ascii="Times New Roman" w:hAnsi="Times New Roman" w:eastAsia="宋体"/>
                <w:b w:val="0"/>
                <w:color w:val="1F2D33"/>
                <w:sz w:val="20"/>
              </w:rPr>
              <w:t>□</w:t>
            </w:r>
          </w:p>
        </w:tc>
      </w:tr>
      <w:tr>
        <w:tc>
          <w:tcPr>
            <w:tcW w:type="dxa" w:w="2160"/>
          </w:tcPr>
          <w:p>
            <w:pPr>
              <w:jc w:val="center"/>
            </w:pPr>
            <w:r>
              <w:rPr>
                <w:rFonts w:ascii="Times New Roman" w:hAnsi="Times New Roman" w:eastAsia="宋体"/>
                <w:b w:val="0"/>
                <w:color w:val="1F2D33"/>
                <w:sz w:val="20"/>
              </w:rPr>
              <w:t>7</w:t>
            </w:r>
          </w:p>
        </w:tc>
        <w:tc>
          <w:tcPr>
            <w:tcW w:type="dxa" w:w="2160"/>
          </w:tcPr>
          <w:p>
            <w:r>
              <w:rPr>
                <w:rFonts w:ascii="Times New Roman" w:hAnsi="Times New Roman" w:eastAsia="宋体"/>
                <w:b w:val="0"/>
                <w:color w:val="1F2D33"/>
                <w:sz w:val="20"/>
              </w:rPr>
              <w:t>父母期望过高</w:t>
            </w:r>
          </w:p>
        </w:tc>
        <w:tc>
          <w:tcPr>
            <w:tcW w:type="dxa" w:w="2160"/>
          </w:tcPr>
          <w:p>
            <w:pPr>
              <w:jc w:val="center"/>
            </w:pPr>
            <w:r>
              <w:rPr>
                <w:rFonts w:ascii="Times New Roman" w:hAnsi="Times New Roman" w:eastAsia="宋体"/>
                <w:b w:val="0"/>
                <w:color w:val="1F2D33"/>
                <w:sz w:val="20"/>
              </w:rPr>
              <w:t>□</w:t>
            </w:r>
          </w:p>
        </w:tc>
        <w:tc>
          <w:tcPr>
            <w:tcW w:type="dxa" w:w="2160"/>
          </w:tcPr>
          <w:p>
            <w:pPr>
              <w:jc w:val="center"/>
            </w:pPr>
            <w:r>
              <w:rPr>
                <w:rFonts w:ascii="Times New Roman" w:hAnsi="Times New Roman" w:eastAsia="宋体"/>
                <w:b w:val="0"/>
                <w:color w:val="1F2D33"/>
                <w:sz w:val="20"/>
              </w:rPr>
              <w:t>□</w:t>
            </w:r>
          </w:p>
        </w:tc>
      </w:tr>
      <w:tr>
        <w:tc>
          <w:tcPr>
            <w:tcW w:type="dxa" w:w="2160"/>
          </w:tcPr>
          <w:p>
            <w:pPr>
              <w:jc w:val="center"/>
            </w:pPr>
            <w:r>
              <w:rPr>
                <w:rFonts w:ascii="Times New Roman" w:hAnsi="Times New Roman" w:eastAsia="宋体"/>
                <w:b w:val="0"/>
                <w:color w:val="1F2D33"/>
                <w:sz w:val="20"/>
              </w:rPr>
              <w:t>8</w:t>
            </w:r>
          </w:p>
        </w:tc>
        <w:tc>
          <w:tcPr>
            <w:tcW w:type="dxa" w:w="2160"/>
          </w:tcPr>
          <w:p>
            <w:r>
              <w:rPr>
                <w:rFonts w:ascii="Times New Roman" w:hAnsi="Times New Roman" w:eastAsia="宋体"/>
                <w:b w:val="0"/>
                <w:color w:val="1F2D33"/>
                <w:sz w:val="20"/>
              </w:rPr>
              <w:t>自己的过去和家庭是不幸的</w:t>
            </w:r>
          </w:p>
        </w:tc>
        <w:tc>
          <w:tcPr>
            <w:tcW w:type="dxa" w:w="2160"/>
          </w:tcPr>
          <w:p>
            <w:pPr>
              <w:jc w:val="center"/>
            </w:pPr>
            <w:r>
              <w:rPr>
                <w:rFonts w:ascii="Times New Roman" w:hAnsi="Times New Roman" w:eastAsia="宋体"/>
                <w:b w:val="0"/>
                <w:color w:val="1F2D33"/>
                <w:sz w:val="20"/>
              </w:rPr>
              <w:t>□</w:t>
            </w:r>
          </w:p>
        </w:tc>
        <w:tc>
          <w:tcPr>
            <w:tcW w:type="dxa" w:w="2160"/>
          </w:tcPr>
          <w:p>
            <w:pPr>
              <w:jc w:val="center"/>
            </w:pPr>
            <w:r>
              <w:rPr>
                <w:rFonts w:ascii="Times New Roman" w:hAnsi="Times New Roman" w:eastAsia="宋体"/>
                <w:b w:val="0"/>
                <w:color w:val="1F2D33"/>
                <w:sz w:val="20"/>
              </w:rPr>
              <w:t>□</w:t>
            </w:r>
          </w:p>
        </w:tc>
      </w:tr>
      <w:tr>
        <w:tc>
          <w:tcPr>
            <w:tcW w:type="dxa" w:w="2160"/>
          </w:tcPr>
          <w:p>
            <w:pPr>
              <w:jc w:val="center"/>
            </w:pPr>
            <w:r>
              <w:rPr>
                <w:rFonts w:ascii="Times New Roman" w:hAnsi="Times New Roman" w:eastAsia="宋体"/>
                <w:b w:val="0"/>
                <w:color w:val="1F2D33"/>
                <w:sz w:val="20"/>
              </w:rPr>
              <w:t>9</w:t>
            </w:r>
          </w:p>
        </w:tc>
        <w:tc>
          <w:tcPr>
            <w:tcW w:type="dxa" w:w="2160"/>
          </w:tcPr>
          <w:p>
            <w:r>
              <w:rPr>
                <w:rFonts w:ascii="Times New Roman" w:hAnsi="Times New Roman" w:eastAsia="宋体"/>
                <w:b w:val="0"/>
                <w:color w:val="1F2D33"/>
                <w:sz w:val="20"/>
              </w:rPr>
              <w:t>过于担心将来的事情</w:t>
            </w:r>
          </w:p>
        </w:tc>
        <w:tc>
          <w:tcPr>
            <w:tcW w:type="dxa" w:w="2160"/>
          </w:tcPr>
          <w:p>
            <w:pPr>
              <w:jc w:val="center"/>
            </w:pPr>
            <w:r>
              <w:rPr>
                <w:rFonts w:ascii="Times New Roman" w:hAnsi="Times New Roman" w:eastAsia="宋体"/>
                <w:b w:val="0"/>
                <w:color w:val="1F2D33"/>
                <w:sz w:val="20"/>
              </w:rPr>
              <w:t>□</w:t>
            </w:r>
          </w:p>
        </w:tc>
        <w:tc>
          <w:tcPr>
            <w:tcW w:type="dxa" w:w="2160"/>
          </w:tcPr>
          <w:p>
            <w:pPr>
              <w:jc w:val="center"/>
            </w:pPr>
            <w:r>
              <w:rPr>
                <w:rFonts w:ascii="Times New Roman" w:hAnsi="Times New Roman" w:eastAsia="宋体"/>
                <w:b w:val="0"/>
                <w:color w:val="1F2D33"/>
                <w:sz w:val="20"/>
              </w:rPr>
              <w:t>□</w:t>
            </w:r>
          </w:p>
        </w:tc>
      </w:tr>
      <w:tr>
        <w:tc>
          <w:tcPr>
            <w:tcW w:type="dxa" w:w="2160"/>
          </w:tcPr>
          <w:p>
            <w:pPr>
              <w:jc w:val="center"/>
            </w:pPr>
            <w:r>
              <w:rPr>
                <w:rFonts w:ascii="Times New Roman" w:hAnsi="Times New Roman" w:eastAsia="宋体"/>
                <w:b w:val="0"/>
                <w:color w:val="1F2D33"/>
                <w:sz w:val="20"/>
              </w:rPr>
              <w:t>10</w:t>
            </w:r>
          </w:p>
        </w:tc>
        <w:tc>
          <w:tcPr>
            <w:tcW w:type="dxa" w:w="2160"/>
          </w:tcPr>
          <w:p>
            <w:r>
              <w:rPr>
                <w:rFonts w:ascii="Times New Roman" w:hAnsi="Times New Roman" w:eastAsia="宋体"/>
                <w:b w:val="0"/>
                <w:color w:val="1F2D33"/>
                <w:sz w:val="20"/>
              </w:rPr>
              <w:t>不想见人</w:t>
            </w:r>
          </w:p>
        </w:tc>
        <w:tc>
          <w:tcPr>
            <w:tcW w:type="dxa" w:w="2160"/>
          </w:tcPr>
          <w:p>
            <w:pPr>
              <w:jc w:val="center"/>
            </w:pPr>
            <w:r>
              <w:rPr>
                <w:rFonts w:ascii="Times New Roman" w:hAnsi="Times New Roman" w:eastAsia="宋体"/>
                <w:b w:val="0"/>
                <w:color w:val="1F2D33"/>
                <w:sz w:val="20"/>
              </w:rPr>
              <w:t>□</w:t>
            </w:r>
          </w:p>
        </w:tc>
        <w:tc>
          <w:tcPr>
            <w:tcW w:type="dxa" w:w="2160"/>
          </w:tcPr>
          <w:p>
            <w:pPr>
              <w:jc w:val="center"/>
            </w:pPr>
            <w:r>
              <w:rPr>
                <w:rFonts w:ascii="Times New Roman" w:hAnsi="Times New Roman" w:eastAsia="宋体"/>
                <w:b w:val="0"/>
                <w:color w:val="1F2D33"/>
                <w:sz w:val="20"/>
              </w:rPr>
              <w:t>□</w:t>
            </w:r>
          </w:p>
        </w:tc>
      </w:tr>
      <w:tr>
        <w:tc>
          <w:tcPr>
            <w:tcW w:type="dxa" w:w="2160"/>
          </w:tcPr>
          <w:p>
            <w:pPr>
              <w:jc w:val="center"/>
            </w:pPr>
            <w:r>
              <w:rPr>
                <w:rFonts w:ascii="Times New Roman" w:hAnsi="Times New Roman" w:eastAsia="宋体"/>
                <w:b w:val="0"/>
                <w:color w:val="1F2D33"/>
                <w:sz w:val="20"/>
              </w:rPr>
              <w:t>11</w:t>
            </w:r>
          </w:p>
        </w:tc>
        <w:tc>
          <w:tcPr>
            <w:tcW w:type="dxa" w:w="2160"/>
          </w:tcPr>
          <w:p>
            <w:r>
              <w:rPr>
                <w:rFonts w:ascii="Times New Roman" w:hAnsi="Times New Roman" w:eastAsia="宋体"/>
                <w:b w:val="0"/>
                <w:color w:val="1F2D33"/>
                <w:sz w:val="20"/>
              </w:rPr>
              <w:t>觉得自己不是自己</w:t>
            </w:r>
          </w:p>
        </w:tc>
        <w:tc>
          <w:tcPr>
            <w:tcW w:type="dxa" w:w="2160"/>
          </w:tcPr>
          <w:p>
            <w:pPr>
              <w:jc w:val="center"/>
            </w:pPr>
            <w:r>
              <w:rPr>
                <w:rFonts w:ascii="Times New Roman" w:hAnsi="Times New Roman" w:eastAsia="宋体"/>
                <w:b w:val="0"/>
                <w:color w:val="1F2D33"/>
                <w:sz w:val="20"/>
              </w:rPr>
              <w:t>□</w:t>
            </w:r>
          </w:p>
        </w:tc>
        <w:tc>
          <w:tcPr>
            <w:tcW w:type="dxa" w:w="2160"/>
          </w:tcPr>
          <w:p>
            <w:pPr>
              <w:jc w:val="center"/>
            </w:pPr>
            <w:r>
              <w:rPr>
                <w:rFonts w:ascii="Times New Roman" w:hAnsi="Times New Roman" w:eastAsia="宋体"/>
                <w:b w:val="0"/>
                <w:color w:val="1F2D33"/>
                <w:sz w:val="20"/>
              </w:rPr>
              <w:t>□</w:t>
            </w:r>
          </w:p>
        </w:tc>
      </w:tr>
      <w:tr>
        <w:tc>
          <w:tcPr>
            <w:tcW w:type="dxa" w:w="2160"/>
          </w:tcPr>
          <w:p>
            <w:pPr>
              <w:jc w:val="center"/>
            </w:pPr>
            <w:r>
              <w:rPr>
                <w:rFonts w:ascii="Times New Roman" w:hAnsi="Times New Roman" w:eastAsia="宋体"/>
                <w:b w:val="0"/>
                <w:color w:val="1F2D33"/>
                <w:sz w:val="20"/>
              </w:rPr>
              <w:t>12</w:t>
            </w:r>
          </w:p>
        </w:tc>
        <w:tc>
          <w:tcPr>
            <w:tcW w:type="dxa" w:w="2160"/>
          </w:tcPr>
          <w:p>
            <w:r>
              <w:rPr>
                <w:rFonts w:ascii="Times New Roman" w:hAnsi="Times New Roman" w:eastAsia="宋体"/>
                <w:b w:val="0"/>
                <w:color w:val="1F2D33"/>
                <w:sz w:val="20"/>
              </w:rPr>
              <w:t>缺乏热情和积极性</w:t>
            </w:r>
          </w:p>
        </w:tc>
        <w:tc>
          <w:tcPr>
            <w:tcW w:type="dxa" w:w="2160"/>
          </w:tcPr>
          <w:p>
            <w:pPr>
              <w:jc w:val="center"/>
            </w:pPr>
            <w:r>
              <w:rPr>
                <w:rFonts w:ascii="Times New Roman" w:hAnsi="Times New Roman" w:eastAsia="宋体"/>
                <w:b w:val="0"/>
                <w:color w:val="1F2D33"/>
                <w:sz w:val="20"/>
              </w:rPr>
              <w:t>□</w:t>
            </w:r>
          </w:p>
        </w:tc>
        <w:tc>
          <w:tcPr>
            <w:tcW w:type="dxa" w:w="2160"/>
          </w:tcPr>
          <w:p>
            <w:pPr>
              <w:jc w:val="center"/>
            </w:pPr>
            <w:r>
              <w:rPr>
                <w:rFonts w:ascii="Times New Roman" w:hAnsi="Times New Roman" w:eastAsia="宋体"/>
                <w:b w:val="0"/>
                <w:color w:val="1F2D33"/>
                <w:sz w:val="20"/>
              </w:rPr>
              <w:t>□</w:t>
            </w:r>
          </w:p>
        </w:tc>
      </w:tr>
      <w:tr>
        <w:tc>
          <w:tcPr>
            <w:tcW w:type="dxa" w:w="2160"/>
          </w:tcPr>
          <w:p>
            <w:pPr>
              <w:jc w:val="center"/>
            </w:pPr>
            <w:r>
              <w:rPr>
                <w:rFonts w:ascii="Times New Roman" w:hAnsi="Times New Roman" w:eastAsia="宋体"/>
                <w:b w:val="0"/>
                <w:color w:val="1F2D33"/>
                <w:sz w:val="20"/>
              </w:rPr>
              <w:t>13</w:t>
            </w:r>
          </w:p>
        </w:tc>
        <w:tc>
          <w:tcPr>
            <w:tcW w:type="dxa" w:w="2160"/>
          </w:tcPr>
          <w:p>
            <w:r>
              <w:rPr>
                <w:rFonts w:ascii="Times New Roman" w:hAnsi="Times New Roman" w:eastAsia="宋体"/>
                <w:b w:val="0"/>
                <w:color w:val="1F2D33"/>
                <w:sz w:val="20"/>
              </w:rPr>
              <w:t>悲观</w:t>
            </w:r>
          </w:p>
        </w:tc>
        <w:tc>
          <w:tcPr>
            <w:tcW w:type="dxa" w:w="2160"/>
          </w:tcPr>
          <w:p>
            <w:pPr>
              <w:jc w:val="center"/>
            </w:pPr>
            <w:r>
              <w:rPr>
                <w:rFonts w:ascii="Times New Roman" w:hAnsi="Times New Roman" w:eastAsia="宋体"/>
                <w:b w:val="0"/>
                <w:color w:val="1F2D33"/>
                <w:sz w:val="20"/>
              </w:rPr>
              <w:t>□</w:t>
            </w:r>
          </w:p>
        </w:tc>
        <w:tc>
          <w:tcPr>
            <w:tcW w:type="dxa" w:w="2160"/>
          </w:tcPr>
          <w:p>
            <w:pPr>
              <w:jc w:val="center"/>
            </w:pPr>
            <w:r>
              <w:rPr>
                <w:rFonts w:ascii="Times New Roman" w:hAnsi="Times New Roman" w:eastAsia="宋体"/>
                <w:b w:val="0"/>
                <w:color w:val="1F2D33"/>
                <w:sz w:val="20"/>
              </w:rPr>
              <w:t>□</w:t>
            </w:r>
          </w:p>
        </w:tc>
      </w:tr>
      <w:tr>
        <w:tc>
          <w:tcPr>
            <w:tcW w:type="dxa" w:w="2160"/>
          </w:tcPr>
          <w:p>
            <w:pPr>
              <w:jc w:val="center"/>
            </w:pPr>
            <w:r>
              <w:rPr>
                <w:rFonts w:ascii="Times New Roman" w:hAnsi="Times New Roman" w:eastAsia="宋体"/>
                <w:b w:val="0"/>
                <w:color w:val="1F2D33"/>
                <w:sz w:val="20"/>
              </w:rPr>
              <w:t>14</w:t>
            </w:r>
          </w:p>
        </w:tc>
        <w:tc>
          <w:tcPr>
            <w:tcW w:type="dxa" w:w="2160"/>
          </w:tcPr>
          <w:p>
            <w:r>
              <w:rPr>
                <w:rFonts w:ascii="Times New Roman" w:hAnsi="Times New Roman" w:eastAsia="宋体"/>
                <w:b w:val="0"/>
                <w:color w:val="1F2D33"/>
                <w:sz w:val="20"/>
              </w:rPr>
              <w:t>思想不集中</w:t>
            </w:r>
          </w:p>
        </w:tc>
        <w:tc>
          <w:tcPr>
            <w:tcW w:type="dxa" w:w="2160"/>
          </w:tcPr>
          <w:p>
            <w:pPr>
              <w:jc w:val="center"/>
            </w:pPr>
            <w:r>
              <w:rPr>
                <w:rFonts w:ascii="Times New Roman" w:hAnsi="Times New Roman" w:eastAsia="宋体"/>
                <w:b w:val="0"/>
                <w:color w:val="1F2D33"/>
                <w:sz w:val="20"/>
              </w:rPr>
              <w:t>□</w:t>
            </w:r>
          </w:p>
        </w:tc>
        <w:tc>
          <w:tcPr>
            <w:tcW w:type="dxa" w:w="2160"/>
          </w:tcPr>
          <w:p>
            <w:pPr>
              <w:jc w:val="center"/>
            </w:pPr>
            <w:r>
              <w:rPr>
                <w:rFonts w:ascii="Times New Roman" w:hAnsi="Times New Roman" w:eastAsia="宋体"/>
                <w:b w:val="0"/>
                <w:color w:val="1F2D33"/>
                <w:sz w:val="20"/>
              </w:rPr>
              <w:t>□</w:t>
            </w:r>
          </w:p>
        </w:tc>
      </w:tr>
      <w:tr>
        <w:tc>
          <w:tcPr>
            <w:tcW w:type="dxa" w:w="2160"/>
          </w:tcPr>
          <w:p>
            <w:pPr>
              <w:jc w:val="center"/>
            </w:pPr>
            <w:r>
              <w:rPr>
                <w:rFonts w:ascii="Times New Roman" w:hAnsi="Times New Roman" w:eastAsia="宋体"/>
                <w:b w:val="0"/>
                <w:color w:val="1F2D33"/>
                <w:sz w:val="20"/>
              </w:rPr>
              <w:t>15</w:t>
            </w:r>
          </w:p>
        </w:tc>
        <w:tc>
          <w:tcPr>
            <w:tcW w:type="dxa" w:w="2160"/>
          </w:tcPr>
          <w:p>
            <w:r>
              <w:rPr>
                <w:rFonts w:ascii="Times New Roman" w:hAnsi="Times New Roman" w:eastAsia="宋体"/>
                <w:b w:val="0"/>
                <w:color w:val="1F2D33"/>
                <w:sz w:val="20"/>
              </w:rPr>
              <w:t>情绪起伏过大</w:t>
            </w:r>
          </w:p>
        </w:tc>
        <w:tc>
          <w:tcPr>
            <w:tcW w:type="dxa" w:w="2160"/>
          </w:tcPr>
          <w:p>
            <w:pPr>
              <w:jc w:val="center"/>
            </w:pPr>
            <w:r>
              <w:rPr>
                <w:rFonts w:ascii="Times New Roman" w:hAnsi="Times New Roman" w:eastAsia="宋体"/>
                <w:b w:val="0"/>
                <w:color w:val="1F2D33"/>
                <w:sz w:val="20"/>
              </w:rPr>
              <w:t>□</w:t>
            </w:r>
          </w:p>
        </w:tc>
        <w:tc>
          <w:tcPr>
            <w:tcW w:type="dxa" w:w="2160"/>
          </w:tcPr>
          <w:p>
            <w:pPr>
              <w:jc w:val="center"/>
            </w:pPr>
            <w:r>
              <w:rPr>
                <w:rFonts w:ascii="Times New Roman" w:hAnsi="Times New Roman" w:eastAsia="宋体"/>
                <w:b w:val="0"/>
                <w:color w:val="1F2D33"/>
                <w:sz w:val="20"/>
              </w:rPr>
              <w:t>□</w:t>
            </w:r>
          </w:p>
        </w:tc>
      </w:tr>
      <w:tr>
        <w:tc>
          <w:tcPr>
            <w:tcW w:type="dxa" w:w="2160"/>
          </w:tcPr>
          <w:p>
            <w:pPr>
              <w:jc w:val="center"/>
            </w:pPr>
            <w:r>
              <w:rPr>
                <w:rFonts w:ascii="Times New Roman" w:hAnsi="Times New Roman" w:eastAsia="宋体"/>
                <w:b w:val="0"/>
                <w:color w:val="1F2D33"/>
                <w:sz w:val="20"/>
              </w:rPr>
              <w:t>16</w:t>
            </w:r>
          </w:p>
        </w:tc>
        <w:tc>
          <w:tcPr>
            <w:tcW w:type="dxa" w:w="2160"/>
          </w:tcPr>
          <w:p>
            <w:r>
              <w:rPr>
                <w:rFonts w:ascii="Times New Roman" w:hAnsi="Times New Roman" w:eastAsia="宋体"/>
                <w:b w:val="0"/>
                <w:color w:val="1F2D33"/>
                <w:sz w:val="20"/>
              </w:rPr>
              <w:t>常常失眠</w:t>
            </w:r>
          </w:p>
        </w:tc>
        <w:tc>
          <w:tcPr>
            <w:tcW w:type="dxa" w:w="2160"/>
          </w:tcPr>
          <w:p>
            <w:pPr>
              <w:jc w:val="center"/>
            </w:pPr>
            <w:r>
              <w:rPr>
                <w:rFonts w:ascii="Times New Roman" w:hAnsi="Times New Roman" w:eastAsia="宋体"/>
                <w:b w:val="0"/>
                <w:color w:val="1F2D33"/>
                <w:sz w:val="20"/>
              </w:rPr>
              <w:t>□</w:t>
            </w:r>
          </w:p>
        </w:tc>
        <w:tc>
          <w:tcPr>
            <w:tcW w:type="dxa" w:w="2160"/>
          </w:tcPr>
          <w:p>
            <w:pPr>
              <w:jc w:val="center"/>
            </w:pPr>
            <w:r>
              <w:rPr>
                <w:rFonts w:ascii="Times New Roman" w:hAnsi="Times New Roman" w:eastAsia="宋体"/>
                <w:b w:val="0"/>
                <w:color w:val="1F2D33"/>
                <w:sz w:val="20"/>
              </w:rPr>
              <w:t>□</w:t>
            </w:r>
          </w:p>
        </w:tc>
      </w:tr>
      <w:tr>
        <w:tc>
          <w:tcPr>
            <w:tcW w:type="dxa" w:w="2160"/>
          </w:tcPr>
          <w:p>
            <w:pPr>
              <w:jc w:val="center"/>
            </w:pPr>
            <w:r>
              <w:rPr>
                <w:rFonts w:ascii="Times New Roman" w:hAnsi="Times New Roman" w:eastAsia="宋体"/>
                <w:b w:val="0"/>
                <w:color w:val="1F2D33"/>
                <w:sz w:val="20"/>
              </w:rPr>
              <w:t>17</w:t>
            </w:r>
          </w:p>
        </w:tc>
        <w:tc>
          <w:tcPr>
            <w:tcW w:type="dxa" w:w="2160"/>
          </w:tcPr>
          <w:p>
            <w:r>
              <w:rPr>
                <w:rFonts w:ascii="Times New Roman" w:hAnsi="Times New Roman" w:eastAsia="宋体"/>
                <w:b w:val="0"/>
                <w:color w:val="1F2D33"/>
                <w:sz w:val="20"/>
              </w:rPr>
              <w:t>头痛</w:t>
            </w:r>
          </w:p>
        </w:tc>
        <w:tc>
          <w:tcPr>
            <w:tcW w:type="dxa" w:w="2160"/>
          </w:tcPr>
          <w:p>
            <w:pPr>
              <w:jc w:val="center"/>
            </w:pPr>
            <w:r>
              <w:rPr>
                <w:rFonts w:ascii="Times New Roman" w:hAnsi="Times New Roman" w:eastAsia="宋体"/>
                <w:b w:val="0"/>
                <w:color w:val="1F2D33"/>
                <w:sz w:val="20"/>
              </w:rPr>
              <w:t>□</w:t>
            </w:r>
          </w:p>
        </w:tc>
        <w:tc>
          <w:tcPr>
            <w:tcW w:type="dxa" w:w="2160"/>
          </w:tcPr>
          <w:p>
            <w:pPr>
              <w:jc w:val="center"/>
            </w:pPr>
            <w:r>
              <w:rPr>
                <w:rFonts w:ascii="Times New Roman" w:hAnsi="Times New Roman" w:eastAsia="宋体"/>
                <w:b w:val="0"/>
                <w:color w:val="1F2D33"/>
                <w:sz w:val="20"/>
              </w:rPr>
              <w:t>□</w:t>
            </w:r>
          </w:p>
        </w:tc>
      </w:tr>
      <w:tr>
        <w:tc>
          <w:tcPr>
            <w:tcW w:type="dxa" w:w="2160"/>
          </w:tcPr>
          <w:p>
            <w:pPr>
              <w:jc w:val="center"/>
            </w:pPr>
            <w:r>
              <w:rPr>
                <w:rFonts w:ascii="Times New Roman" w:hAnsi="Times New Roman" w:eastAsia="宋体"/>
                <w:b w:val="0"/>
                <w:color w:val="1F2D33"/>
                <w:sz w:val="20"/>
              </w:rPr>
              <w:t>18</w:t>
            </w:r>
          </w:p>
        </w:tc>
        <w:tc>
          <w:tcPr>
            <w:tcW w:type="dxa" w:w="2160"/>
          </w:tcPr>
          <w:p>
            <w:r>
              <w:rPr>
                <w:rFonts w:ascii="Times New Roman" w:hAnsi="Times New Roman" w:eastAsia="宋体"/>
                <w:b w:val="0"/>
                <w:color w:val="1F2D33"/>
                <w:sz w:val="20"/>
              </w:rPr>
              <w:t>脖子、肩膀酸痛</w:t>
            </w:r>
          </w:p>
        </w:tc>
        <w:tc>
          <w:tcPr>
            <w:tcW w:type="dxa" w:w="2160"/>
          </w:tcPr>
          <w:p>
            <w:pPr>
              <w:jc w:val="center"/>
            </w:pPr>
            <w:r>
              <w:rPr>
                <w:rFonts w:ascii="Times New Roman" w:hAnsi="Times New Roman" w:eastAsia="宋体"/>
                <w:b w:val="0"/>
                <w:color w:val="1F2D33"/>
                <w:sz w:val="20"/>
              </w:rPr>
              <w:t>□</w:t>
            </w:r>
          </w:p>
        </w:tc>
        <w:tc>
          <w:tcPr>
            <w:tcW w:type="dxa" w:w="2160"/>
          </w:tcPr>
          <w:p>
            <w:pPr>
              <w:jc w:val="center"/>
            </w:pPr>
            <w:r>
              <w:rPr>
                <w:rFonts w:ascii="Times New Roman" w:hAnsi="Times New Roman" w:eastAsia="宋体"/>
                <w:b w:val="0"/>
                <w:color w:val="1F2D33"/>
                <w:sz w:val="20"/>
              </w:rPr>
              <w:t>□</w:t>
            </w:r>
          </w:p>
        </w:tc>
      </w:tr>
      <w:tr>
        <w:tc>
          <w:tcPr>
            <w:tcW w:type="dxa" w:w="2160"/>
          </w:tcPr>
          <w:p>
            <w:pPr>
              <w:jc w:val="center"/>
            </w:pPr>
            <w:r>
              <w:rPr>
                <w:rFonts w:ascii="Times New Roman" w:hAnsi="Times New Roman" w:eastAsia="宋体"/>
                <w:b w:val="0"/>
                <w:color w:val="1F2D33"/>
                <w:sz w:val="20"/>
              </w:rPr>
              <w:t>19</w:t>
            </w:r>
          </w:p>
        </w:tc>
        <w:tc>
          <w:tcPr>
            <w:tcW w:type="dxa" w:w="2160"/>
          </w:tcPr>
          <w:p>
            <w:r>
              <w:rPr>
                <w:rFonts w:ascii="Times New Roman" w:hAnsi="Times New Roman" w:eastAsia="宋体"/>
                <w:b w:val="0"/>
                <w:color w:val="1F2D33"/>
                <w:sz w:val="20"/>
              </w:rPr>
              <w:t>胸痛憋闷</w:t>
            </w:r>
          </w:p>
        </w:tc>
        <w:tc>
          <w:tcPr>
            <w:tcW w:type="dxa" w:w="2160"/>
          </w:tcPr>
          <w:p>
            <w:pPr>
              <w:jc w:val="center"/>
            </w:pPr>
            <w:r>
              <w:rPr>
                <w:rFonts w:ascii="Times New Roman" w:hAnsi="Times New Roman" w:eastAsia="宋体"/>
                <w:b w:val="0"/>
                <w:color w:val="1F2D33"/>
                <w:sz w:val="20"/>
              </w:rPr>
              <w:t>□</w:t>
            </w:r>
          </w:p>
        </w:tc>
        <w:tc>
          <w:tcPr>
            <w:tcW w:type="dxa" w:w="2160"/>
          </w:tcPr>
          <w:p>
            <w:pPr>
              <w:jc w:val="center"/>
            </w:pPr>
            <w:r>
              <w:rPr>
                <w:rFonts w:ascii="Times New Roman" w:hAnsi="Times New Roman" w:eastAsia="宋体"/>
                <w:b w:val="0"/>
                <w:color w:val="1F2D33"/>
                <w:sz w:val="20"/>
              </w:rPr>
              <w:t>□</w:t>
            </w:r>
          </w:p>
        </w:tc>
      </w:tr>
      <w:tr>
        <w:tc>
          <w:tcPr>
            <w:tcW w:type="dxa" w:w="2160"/>
          </w:tcPr>
          <w:p>
            <w:pPr>
              <w:jc w:val="center"/>
            </w:pPr>
            <w:r>
              <w:rPr>
                <w:rFonts w:ascii="Times New Roman" w:hAnsi="Times New Roman" w:eastAsia="宋体"/>
                <w:b w:val="0"/>
                <w:color w:val="1F2D33"/>
                <w:sz w:val="20"/>
              </w:rPr>
              <w:t>20</w:t>
            </w:r>
          </w:p>
        </w:tc>
        <w:tc>
          <w:tcPr>
            <w:tcW w:type="dxa" w:w="2160"/>
          </w:tcPr>
          <w:p>
            <w:r>
              <w:rPr>
                <w:rFonts w:ascii="Times New Roman" w:hAnsi="Times New Roman" w:eastAsia="宋体"/>
                <w:b w:val="0"/>
                <w:color w:val="1F2D33"/>
                <w:sz w:val="20"/>
              </w:rPr>
              <w:t>总是朝气蓬勃的</w:t>
            </w:r>
          </w:p>
        </w:tc>
        <w:tc>
          <w:tcPr>
            <w:tcW w:type="dxa" w:w="2160"/>
          </w:tcPr>
          <w:p>
            <w:pPr>
              <w:jc w:val="center"/>
            </w:pPr>
            <w:r>
              <w:rPr>
                <w:rFonts w:ascii="Times New Roman" w:hAnsi="Times New Roman" w:eastAsia="宋体"/>
                <w:b w:val="0"/>
                <w:color w:val="1F2D33"/>
                <w:sz w:val="20"/>
              </w:rPr>
              <w:t>□</w:t>
            </w:r>
          </w:p>
        </w:tc>
        <w:tc>
          <w:tcPr>
            <w:tcW w:type="dxa" w:w="2160"/>
          </w:tcPr>
          <w:p>
            <w:pPr>
              <w:jc w:val="center"/>
            </w:pPr>
            <w:r>
              <w:rPr>
                <w:rFonts w:ascii="Times New Roman" w:hAnsi="Times New Roman" w:eastAsia="宋体"/>
                <w:b w:val="0"/>
                <w:color w:val="1F2D33"/>
                <w:sz w:val="20"/>
              </w:rPr>
              <w:t>□</w:t>
            </w:r>
          </w:p>
        </w:tc>
      </w:tr>
      <w:tr>
        <w:tc>
          <w:tcPr>
            <w:tcW w:type="dxa" w:w="2160"/>
          </w:tcPr>
          <w:p>
            <w:pPr>
              <w:jc w:val="center"/>
            </w:pPr>
            <w:r>
              <w:rPr>
                <w:rFonts w:ascii="Times New Roman" w:hAnsi="Times New Roman" w:eastAsia="宋体"/>
                <w:b w:val="0"/>
                <w:color w:val="1F2D33"/>
                <w:sz w:val="20"/>
              </w:rPr>
              <w:t>21</w:t>
            </w:r>
          </w:p>
        </w:tc>
        <w:tc>
          <w:tcPr>
            <w:tcW w:type="dxa" w:w="2160"/>
          </w:tcPr>
          <w:p>
            <w:r>
              <w:rPr>
                <w:rFonts w:ascii="Times New Roman" w:hAnsi="Times New Roman" w:eastAsia="宋体"/>
                <w:b w:val="0"/>
                <w:color w:val="1F2D33"/>
                <w:sz w:val="20"/>
              </w:rPr>
              <w:t>气量小</w:t>
            </w:r>
          </w:p>
        </w:tc>
        <w:tc>
          <w:tcPr>
            <w:tcW w:type="dxa" w:w="2160"/>
          </w:tcPr>
          <w:p>
            <w:pPr>
              <w:jc w:val="center"/>
            </w:pPr>
            <w:r>
              <w:rPr>
                <w:rFonts w:ascii="Times New Roman" w:hAnsi="Times New Roman" w:eastAsia="宋体"/>
                <w:b w:val="0"/>
                <w:color w:val="1F2D33"/>
                <w:sz w:val="20"/>
              </w:rPr>
              <w:t>□</w:t>
            </w:r>
          </w:p>
        </w:tc>
        <w:tc>
          <w:tcPr>
            <w:tcW w:type="dxa" w:w="2160"/>
          </w:tcPr>
          <w:p>
            <w:pPr>
              <w:jc w:val="center"/>
            </w:pPr>
            <w:r>
              <w:rPr>
                <w:rFonts w:ascii="Times New Roman" w:hAnsi="Times New Roman" w:eastAsia="宋体"/>
                <w:b w:val="0"/>
                <w:color w:val="1F2D33"/>
                <w:sz w:val="20"/>
              </w:rPr>
              <w:t>□</w:t>
            </w:r>
          </w:p>
        </w:tc>
      </w:tr>
      <w:tr>
        <w:tc>
          <w:tcPr>
            <w:tcW w:type="dxa" w:w="2160"/>
          </w:tcPr>
          <w:p>
            <w:pPr>
              <w:jc w:val="center"/>
            </w:pPr>
            <w:r>
              <w:rPr>
                <w:rFonts w:ascii="Times New Roman" w:hAnsi="Times New Roman" w:eastAsia="宋体"/>
                <w:b w:val="0"/>
                <w:color w:val="1F2D33"/>
                <w:sz w:val="20"/>
              </w:rPr>
              <w:t>22</w:t>
            </w:r>
          </w:p>
        </w:tc>
        <w:tc>
          <w:tcPr>
            <w:tcW w:type="dxa" w:w="2160"/>
          </w:tcPr>
          <w:p>
            <w:r>
              <w:rPr>
                <w:rFonts w:ascii="Times New Roman" w:hAnsi="Times New Roman" w:eastAsia="宋体"/>
                <w:b w:val="0"/>
                <w:color w:val="1F2D33"/>
                <w:sz w:val="20"/>
              </w:rPr>
              <w:t>爱操心</w:t>
            </w:r>
          </w:p>
        </w:tc>
        <w:tc>
          <w:tcPr>
            <w:tcW w:type="dxa" w:w="2160"/>
          </w:tcPr>
          <w:p>
            <w:pPr>
              <w:jc w:val="center"/>
            </w:pPr>
            <w:r>
              <w:rPr>
                <w:rFonts w:ascii="Times New Roman" w:hAnsi="Times New Roman" w:eastAsia="宋体"/>
                <w:b w:val="0"/>
                <w:color w:val="1F2D33"/>
                <w:sz w:val="20"/>
              </w:rPr>
              <w:t>□</w:t>
            </w:r>
          </w:p>
        </w:tc>
        <w:tc>
          <w:tcPr>
            <w:tcW w:type="dxa" w:w="2160"/>
          </w:tcPr>
          <w:p>
            <w:pPr>
              <w:jc w:val="center"/>
            </w:pPr>
            <w:r>
              <w:rPr>
                <w:rFonts w:ascii="Times New Roman" w:hAnsi="Times New Roman" w:eastAsia="宋体"/>
                <w:b w:val="0"/>
                <w:color w:val="1F2D33"/>
                <w:sz w:val="20"/>
              </w:rPr>
              <w:t>□</w:t>
            </w:r>
          </w:p>
        </w:tc>
      </w:tr>
      <w:tr>
        <w:tc>
          <w:tcPr>
            <w:tcW w:type="dxa" w:w="2160"/>
          </w:tcPr>
          <w:p>
            <w:pPr>
              <w:jc w:val="center"/>
            </w:pPr>
            <w:r>
              <w:rPr>
                <w:rFonts w:ascii="Times New Roman" w:hAnsi="Times New Roman" w:eastAsia="宋体"/>
                <w:b w:val="0"/>
                <w:color w:val="1F2D33"/>
                <w:sz w:val="20"/>
              </w:rPr>
              <w:t>23</w:t>
            </w:r>
          </w:p>
        </w:tc>
        <w:tc>
          <w:tcPr>
            <w:tcW w:type="dxa" w:w="2160"/>
          </w:tcPr>
          <w:p>
            <w:r>
              <w:rPr>
                <w:rFonts w:ascii="Times New Roman" w:hAnsi="Times New Roman" w:eastAsia="宋体"/>
                <w:b w:val="0"/>
                <w:color w:val="1F2D33"/>
                <w:sz w:val="20"/>
              </w:rPr>
              <w:t>焦躁不安</w:t>
            </w:r>
          </w:p>
        </w:tc>
        <w:tc>
          <w:tcPr>
            <w:tcW w:type="dxa" w:w="2160"/>
          </w:tcPr>
          <w:p>
            <w:pPr>
              <w:jc w:val="center"/>
            </w:pPr>
            <w:r>
              <w:rPr>
                <w:rFonts w:ascii="Times New Roman" w:hAnsi="Times New Roman" w:eastAsia="宋体"/>
                <w:b w:val="0"/>
                <w:color w:val="1F2D33"/>
                <w:sz w:val="20"/>
              </w:rPr>
              <w:t>□</w:t>
            </w:r>
          </w:p>
        </w:tc>
        <w:tc>
          <w:tcPr>
            <w:tcW w:type="dxa" w:w="2160"/>
          </w:tcPr>
          <w:p>
            <w:pPr>
              <w:jc w:val="center"/>
            </w:pPr>
            <w:r>
              <w:rPr>
                <w:rFonts w:ascii="Times New Roman" w:hAnsi="Times New Roman" w:eastAsia="宋体"/>
                <w:b w:val="0"/>
                <w:color w:val="1F2D33"/>
                <w:sz w:val="20"/>
              </w:rPr>
              <w:t>□</w:t>
            </w:r>
          </w:p>
        </w:tc>
      </w:tr>
      <w:tr>
        <w:tc>
          <w:tcPr>
            <w:tcW w:type="dxa" w:w="2160"/>
          </w:tcPr>
          <w:p>
            <w:pPr>
              <w:jc w:val="center"/>
            </w:pPr>
            <w:r>
              <w:rPr>
                <w:rFonts w:ascii="Times New Roman" w:hAnsi="Times New Roman" w:eastAsia="宋体"/>
                <w:b w:val="0"/>
                <w:color w:val="1F2D33"/>
                <w:sz w:val="20"/>
              </w:rPr>
              <w:t>24</w:t>
            </w:r>
          </w:p>
        </w:tc>
        <w:tc>
          <w:tcPr>
            <w:tcW w:type="dxa" w:w="2160"/>
          </w:tcPr>
          <w:p>
            <w:r>
              <w:rPr>
                <w:rFonts w:ascii="Times New Roman" w:hAnsi="Times New Roman" w:eastAsia="宋体"/>
                <w:b w:val="0"/>
                <w:color w:val="1F2D33"/>
                <w:sz w:val="20"/>
              </w:rPr>
              <w:t>容易动怒</w:t>
            </w:r>
          </w:p>
        </w:tc>
        <w:tc>
          <w:tcPr>
            <w:tcW w:type="dxa" w:w="2160"/>
          </w:tcPr>
          <w:p>
            <w:pPr>
              <w:jc w:val="center"/>
            </w:pPr>
            <w:r>
              <w:rPr>
                <w:rFonts w:ascii="Times New Roman" w:hAnsi="Times New Roman" w:eastAsia="宋体"/>
                <w:b w:val="0"/>
                <w:color w:val="1F2D33"/>
                <w:sz w:val="20"/>
              </w:rPr>
              <w:t>□</w:t>
            </w:r>
          </w:p>
        </w:tc>
        <w:tc>
          <w:tcPr>
            <w:tcW w:type="dxa" w:w="2160"/>
          </w:tcPr>
          <w:p>
            <w:pPr>
              <w:jc w:val="center"/>
            </w:pPr>
            <w:r>
              <w:rPr>
                <w:rFonts w:ascii="Times New Roman" w:hAnsi="Times New Roman" w:eastAsia="宋体"/>
                <w:b w:val="0"/>
                <w:color w:val="1F2D33"/>
                <w:sz w:val="20"/>
              </w:rPr>
              <w:t>□</w:t>
            </w:r>
          </w:p>
        </w:tc>
      </w:tr>
      <w:tr>
        <w:tc>
          <w:tcPr>
            <w:tcW w:type="dxa" w:w="2160"/>
          </w:tcPr>
          <w:p>
            <w:pPr>
              <w:jc w:val="center"/>
            </w:pPr>
            <w:r>
              <w:rPr>
                <w:rFonts w:ascii="Times New Roman" w:hAnsi="Times New Roman" w:eastAsia="宋体"/>
                <w:b w:val="0"/>
                <w:color w:val="1F2D33"/>
                <w:sz w:val="20"/>
              </w:rPr>
              <w:t>25</w:t>
            </w:r>
          </w:p>
        </w:tc>
        <w:tc>
          <w:tcPr>
            <w:tcW w:type="dxa" w:w="2160"/>
          </w:tcPr>
          <w:p>
            <w:r>
              <w:rPr>
                <w:rFonts w:ascii="Times New Roman" w:hAnsi="Times New Roman" w:eastAsia="宋体"/>
                <w:b w:val="0"/>
                <w:color w:val="1F2D33"/>
                <w:sz w:val="20"/>
              </w:rPr>
              <w:t>想轻生</w:t>
            </w:r>
          </w:p>
        </w:tc>
        <w:tc>
          <w:tcPr>
            <w:tcW w:type="dxa" w:w="2160"/>
          </w:tcPr>
          <w:p>
            <w:pPr>
              <w:jc w:val="center"/>
            </w:pPr>
            <w:r>
              <w:rPr>
                <w:rFonts w:ascii="Times New Roman" w:hAnsi="Times New Roman" w:eastAsia="宋体"/>
                <w:b w:val="0"/>
                <w:color w:val="1F2D33"/>
                <w:sz w:val="20"/>
              </w:rPr>
              <w:t>□</w:t>
            </w:r>
          </w:p>
        </w:tc>
        <w:tc>
          <w:tcPr>
            <w:tcW w:type="dxa" w:w="2160"/>
          </w:tcPr>
          <w:p>
            <w:pPr>
              <w:jc w:val="center"/>
            </w:pPr>
            <w:r>
              <w:rPr>
                <w:rFonts w:ascii="Times New Roman" w:hAnsi="Times New Roman" w:eastAsia="宋体"/>
                <w:b w:val="0"/>
                <w:color w:val="1F2D33"/>
                <w:sz w:val="20"/>
              </w:rPr>
              <w:t>□</w:t>
            </w:r>
          </w:p>
        </w:tc>
      </w:tr>
      <w:tr>
        <w:tc>
          <w:tcPr>
            <w:tcW w:type="dxa" w:w="2160"/>
          </w:tcPr>
          <w:p>
            <w:pPr>
              <w:jc w:val="center"/>
            </w:pPr>
            <w:r>
              <w:rPr>
                <w:rFonts w:ascii="Times New Roman" w:hAnsi="Times New Roman" w:eastAsia="宋体"/>
                <w:b w:val="0"/>
                <w:color w:val="1F2D33"/>
                <w:sz w:val="20"/>
              </w:rPr>
              <w:t>26</w:t>
            </w:r>
          </w:p>
        </w:tc>
        <w:tc>
          <w:tcPr>
            <w:tcW w:type="dxa" w:w="2160"/>
          </w:tcPr>
          <w:p>
            <w:r>
              <w:rPr>
                <w:rFonts w:ascii="Times New Roman" w:hAnsi="Times New Roman" w:eastAsia="宋体"/>
                <w:b w:val="0"/>
                <w:color w:val="1F2D33"/>
                <w:sz w:val="20"/>
              </w:rPr>
              <w:t>对任何事都没有兴趣</w:t>
            </w:r>
          </w:p>
        </w:tc>
        <w:tc>
          <w:tcPr>
            <w:tcW w:type="dxa" w:w="2160"/>
          </w:tcPr>
          <w:p>
            <w:pPr>
              <w:jc w:val="center"/>
            </w:pPr>
            <w:r>
              <w:rPr>
                <w:rFonts w:ascii="Times New Roman" w:hAnsi="Times New Roman" w:eastAsia="宋体"/>
                <w:b w:val="0"/>
                <w:color w:val="1F2D33"/>
                <w:sz w:val="20"/>
              </w:rPr>
              <w:t>□</w:t>
            </w:r>
          </w:p>
        </w:tc>
        <w:tc>
          <w:tcPr>
            <w:tcW w:type="dxa" w:w="2160"/>
          </w:tcPr>
          <w:p>
            <w:pPr>
              <w:jc w:val="center"/>
            </w:pPr>
            <w:r>
              <w:rPr>
                <w:rFonts w:ascii="Times New Roman" w:hAnsi="Times New Roman" w:eastAsia="宋体"/>
                <w:b w:val="0"/>
                <w:color w:val="1F2D33"/>
                <w:sz w:val="20"/>
              </w:rPr>
              <w:t>□</w:t>
            </w:r>
          </w:p>
        </w:tc>
      </w:tr>
      <w:tr>
        <w:tc>
          <w:tcPr>
            <w:tcW w:type="dxa" w:w="2160"/>
          </w:tcPr>
          <w:p>
            <w:pPr>
              <w:jc w:val="center"/>
            </w:pPr>
            <w:r>
              <w:rPr>
                <w:rFonts w:ascii="Times New Roman" w:hAnsi="Times New Roman" w:eastAsia="宋体"/>
                <w:b w:val="0"/>
                <w:color w:val="1F2D33"/>
                <w:sz w:val="20"/>
              </w:rPr>
              <w:t>27</w:t>
            </w:r>
          </w:p>
        </w:tc>
        <w:tc>
          <w:tcPr>
            <w:tcW w:type="dxa" w:w="2160"/>
          </w:tcPr>
          <w:p>
            <w:r>
              <w:rPr>
                <w:rFonts w:ascii="Times New Roman" w:hAnsi="Times New Roman" w:eastAsia="宋体"/>
                <w:b w:val="0"/>
                <w:color w:val="1F2D33"/>
                <w:sz w:val="20"/>
              </w:rPr>
              <w:t>记忆力减退</w:t>
            </w:r>
          </w:p>
        </w:tc>
        <w:tc>
          <w:tcPr>
            <w:tcW w:type="dxa" w:w="2160"/>
          </w:tcPr>
          <w:p>
            <w:pPr>
              <w:jc w:val="center"/>
            </w:pPr>
            <w:r>
              <w:rPr>
                <w:rFonts w:ascii="Times New Roman" w:hAnsi="Times New Roman" w:eastAsia="宋体"/>
                <w:b w:val="0"/>
                <w:color w:val="1F2D33"/>
                <w:sz w:val="20"/>
              </w:rPr>
              <w:t>□</w:t>
            </w:r>
          </w:p>
        </w:tc>
        <w:tc>
          <w:tcPr>
            <w:tcW w:type="dxa" w:w="2160"/>
          </w:tcPr>
          <w:p>
            <w:pPr>
              <w:jc w:val="center"/>
            </w:pPr>
            <w:r>
              <w:rPr>
                <w:rFonts w:ascii="Times New Roman" w:hAnsi="Times New Roman" w:eastAsia="宋体"/>
                <w:b w:val="0"/>
                <w:color w:val="1F2D33"/>
                <w:sz w:val="20"/>
              </w:rPr>
              <w:t>□</w:t>
            </w:r>
          </w:p>
        </w:tc>
      </w:tr>
      <w:tr>
        <w:tc>
          <w:tcPr>
            <w:tcW w:type="dxa" w:w="2160"/>
          </w:tcPr>
          <w:p>
            <w:pPr>
              <w:jc w:val="center"/>
            </w:pPr>
            <w:r>
              <w:rPr>
                <w:rFonts w:ascii="Times New Roman" w:hAnsi="Times New Roman" w:eastAsia="宋体"/>
                <w:b w:val="0"/>
                <w:color w:val="1F2D33"/>
                <w:sz w:val="20"/>
              </w:rPr>
              <w:t>28</w:t>
            </w:r>
          </w:p>
        </w:tc>
        <w:tc>
          <w:tcPr>
            <w:tcW w:type="dxa" w:w="2160"/>
          </w:tcPr>
          <w:p>
            <w:r>
              <w:rPr>
                <w:rFonts w:ascii="Times New Roman" w:hAnsi="Times New Roman" w:eastAsia="宋体"/>
                <w:b w:val="0"/>
                <w:color w:val="1F2D33"/>
                <w:sz w:val="20"/>
              </w:rPr>
              <w:t>缺乏耐力</w:t>
            </w:r>
          </w:p>
        </w:tc>
        <w:tc>
          <w:tcPr>
            <w:tcW w:type="dxa" w:w="2160"/>
          </w:tcPr>
          <w:p>
            <w:pPr>
              <w:jc w:val="center"/>
            </w:pPr>
            <w:r>
              <w:rPr>
                <w:rFonts w:ascii="Times New Roman" w:hAnsi="Times New Roman" w:eastAsia="宋体"/>
                <w:b w:val="0"/>
                <w:color w:val="1F2D33"/>
                <w:sz w:val="20"/>
              </w:rPr>
              <w:t>□</w:t>
            </w:r>
          </w:p>
        </w:tc>
        <w:tc>
          <w:tcPr>
            <w:tcW w:type="dxa" w:w="2160"/>
          </w:tcPr>
          <w:p>
            <w:pPr>
              <w:jc w:val="center"/>
            </w:pPr>
            <w:r>
              <w:rPr>
                <w:rFonts w:ascii="Times New Roman" w:hAnsi="Times New Roman" w:eastAsia="宋体"/>
                <w:b w:val="0"/>
                <w:color w:val="1F2D33"/>
                <w:sz w:val="20"/>
              </w:rPr>
              <w:t>□</w:t>
            </w:r>
          </w:p>
        </w:tc>
      </w:tr>
      <w:tr>
        <w:tc>
          <w:tcPr>
            <w:tcW w:type="dxa" w:w="2160"/>
          </w:tcPr>
          <w:p>
            <w:pPr>
              <w:jc w:val="center"/>
            </w:pPr>
            <w:r>
              <w:rPr>
                <w:rFonts w:ascii="Times New Roman" w:hAnsi="Times New Roman" w:eastAsia="宋体"/>
                <w:b w:val="0"/>
                <w:color w:val="1F2D33"/>
                <w:sz w:val="20"/>
              </w:rPr>
              <w:t>29</w:t>
            </w:r>
          </w:p>
        </w:tc>
        <w:tc>
          <w:tcPr>
            <w:tcW w:type="dxa" w:w="2160"/>
          </w:tcPr>
          <w:p>
            <w:r>
              <w:rPr>
                <w:rFonts w:ascii="Times New Roman" w:hAnsi="Times New Roman" w:eastAsia="宋体"/>
                <w:b w:val="0"/>
                <w:color w:val="1F2D33"/>
                <w:sz w:val="20"/>
              </w:rPr>
              <w:t>缺乏决断能力</w:t>
            </w:r>
          </w:p>
        </w:tc>
        <w:tc>
          <w:tcPr>
            <w:tcW w:type="dxa" w:w="2160"/>
          </w:tcPr>
          <w:p>
            <w:pPr>
              <w:jc w:val="center"/>
            </w:pPr>
            <w:r>
              <w:rPr>
                <w:rFonts w:ascii="Times New Roman" w:hAnsi="Times New Roman" w:eastAsia="宋体"/>
                <w:b w:val="0"/>
                <w:color w:val="1F2D33"/>
                <w:sz w:val="20"/>
              </w:rPr>
              <w:t>□</w:t>
            </w:r>
          </w:p>
        </w:tc>
        <w:tc>
          <w:tcPr>
            <w:tcW w:type="dxa" w:w="2160"/>
          </w:tcPr>
          <w:p>
            <w:pPr>
              <w:jc w:val="center"/>
            </w:pPr>
            <w:r>
              <w:rPr>
                <w:rFonts w:ascii="Times New Roman" w:hAnsi="Times New Roman" w:eastAsia="宋体"/>
                <w:b w:val="0"/>
                <w:color w:val="1F2D33"/>
                <w:sz w:val="20"/>
              </w:rPr>
              <w:t>□</w:t>
            </w:r>
          </w:p>
        </w:tc>
      </w:tr>
      <w:tr>
        <w:tc>
          <w:tcPr>
            <w:tcW w:type="dxa" w:w="2160"/>
          </w:tcPr>
          <w:p>
            <w:pPr>
              <w:jc w:val="center"/>
            </w:pPr>
            <w:r>
              <w:rPr>
                <w:rFonts w:ascii="Times New Roman" w:hAnsi="Times New Roman" w:eastAsia="宋体"/>
                <w:b w:val="0"/>
                <w:color w:val="1F2D33"/>
                <w:sz w:val="20"/>
              </w:rPr>
              <w:t>30</w:t>
            </w:r>
          </w:p>
        </w:tc>
        <w:tc>
          <w:tcPr>
            <w:tcW w:type="dxa" w:w="2160"/>
          </w:tcPr>
          <w:p>
            <w:r>
              <w:rPr>
                <w:rFonts w:ascii="Times New Roman" w:hAnsi="Times New Roman" w:eastAsia="宋体"/>
                <w:b w:val="0"/>
                <w:color w:val="1F2D33"/>
                <w:sz w:val="20"/>
              </w:rPr>
              <w:t>过于依赖别人</w:t>
            </w:r>
          </w:p>
        </w:tc>
        <w:tc>
          <w:tcPr>
            <w:tcW w:type="dxa" w:w="2160"/>
          </w:tcPr>
          <w:p>
            <w:pPr>
              <w:jc w:val="center"/>
            </w:pPr>
            <w:r>
              <w:rPr>
                <w:rFonts w:ascii="Times New Roman" w:hAnsi="Times New Roman" w:eastAsia="宋体"/>
                <w:b w:val="0"/>
                <w:color w:val="1F2D33"/>
                <w:sz w:val="20"/>
              </w:rPr>
              <w:t>□</w:t>
            </w:r>
          </w:p>
        </w:tc>
        <w:tc>
          <w:tcPr>
            <w:tcW w:type="dxa" w:w="2160"/>
          </w:tcPr>
          <w:p>
            <w:pPr>
              <w:jc w:val="center"/>
            </w:pPr>
            <w:r>
              <w:rPr>
                <w:rFonts w:ascii="Times New Roman" w:hAnsi="Times New Roman" w:eastAsia="宋体"/>
                <w:b w:val="0"/>
                <w:color w:val="1F2D33"/>
                <w:sz w:val="20"/>
              </w:rPr>
              <w:t>□</w:t>
            </w:r>
          </w:p>
        </w:tc>
      </w:tr>
      <w:tr>
        <w:tc>
          <w:tcPr>
            <w:tcW w:type="dxa" w:w="2160"/>
          </w:tcPr>
          <w:p>
            <w:pPr>
              <w:jc w:val="center"/>
            </w:pPr>
            <w:r>
              <w:rPr>
                <w:rFonts w:ascii="Times New Roman" w:hAnsi="Times New Roman" w:eastAsia="宋体"/>
                <w:b w:val="0"/>
                <w:color w:val="1F2D33"/>
                <w:sz w:val="20"/>
              </w:rPr>
              <w:t>31</w:t>
            </w:r>
          </w:p>
        </w:tc>
        <w:tc>
          <w:tcPr>
            <w:tcW w:type="dxa" w:w="2160"/>
          </w:tcPr>
          <w:p>
            <w:r>
              <w:rPr>
                <w:rFonts w:ascii="Times New Roman" w:hAnsi="Times New Roman" w:eastAsia="宋体"/>
                <w:b w:val="0"/>
                <w:color w:val="1F2D33"/>
                <w:sz w:val="20"/>
              </w:rPr>
              <w:t>为脸红而苦恼</w:t>
            </w:r>
          </w:p>
        </w:tc>
        <w:tc>
          <w:tcPr>
            <w:tcW w:type="dxa" w:w="2160"/>
          </w:tcPr>
          <w:p>
            <w:pPr>
              <w:jc w:val="center"/>
            </w:pPr>
            <w:r>
              <w:rPr>
                <w:rFonts w:ascii="Times New Roman" w:hAnsi="Times New Roman" w:eastAsia="宋体"/>
                <w:b w:val="0"/>
                <w:color w:val="1F2D33"/>
                <w:sz w:val="20"/>
              </w:rPr>
              <w:t>□</w:t>
            </w:r>
          </w:p>
        </w:tc>
        <w:tc>
          <w:tcPr>
            <w:tcW w:type="dxa" w:w="2160"/>
          </w:tcPr>
          <w:p>
            <w:pPr>
              <w:jc w:val="center"/>
            </w:pPr>
            <w:r>
              <w:rPr>
                <w:rFonts w:ascii="Times New Roman" w:hAnsi="Times New Roman" w:eastAsia="宋体"/>
                <w:b w:val="0"/>
                <w:color w:val="1F2D33"/>
                <w:sz w:val="20"/>
              </w:rPr>
              <w:t>□</w:t>
            </w:r>
          </w:p>
        </w:tc>
      </w:tr>
      <w:tr>
        <w:tc>
          <w:tcPr>
            <w:tcW w:type="dxa" w:w="2160"/>
          </w:tcPr>
          <w:p>
            <w:pPr>
              <w:jc w:val="center"/>
            </w:pPr>
            <w:r>
              <w:rPr>
                <w:rFonts w:ascii="Times New Roman" w:hAnsi="Times New Roman" w:eastAsia="宋体"/>
                <w:b w:val="0"/>
                <w:color w:val="1F2D33"/>
                <w:sz w:val="20"/>
              </w:rPr>
              <w:t>32</w:t>
            </w:r>
          </w:p>
        </w:tc>
        <w:tc>
          <w:tcPr>
            <w:tcW w:type="dxa" w:w="2160"/>
          </w:tcPr>
          <w:p>
            <w:r>
              <w:rPr>
                <w:rFonts w:ascii="Times New Roman" w:hAnsi="Times New Roman" w:eastAsia="宋体"/>
                <w:b w:val="0"/>
                <w:color w:val="1F2D33"/>
                <w:sz w:val="20"/>
              </w:rPr>
              <w:t>口吃、声音发颤</w:t>
            </w:r>
          </w:p>
        </w:tc>
        <w:tc>
          <w:tcPr>
            <w:tcW w:type="dxa" w:w="2160"/>
          </w:tcPr>
          <w:p>
            <w:pPr>
              <w:jc w:val="center"/>
            </w:pPr>
            <w:r>
              <w:rPr>
                <w:rFonts w:ascii="Times New Roman" w:hAnsi="Times New Roman" w:eastAsia="宋体"/>
                <w:b w:val="0"/>
                <w:color w:val="1F2D33"/>
                <w:sz w:val="20"/>
              </w:rPr>
              <w:t>□</w:t>
            </w:r>
          </w:p>
        </w:tc>
        <w:tc>
          <w:tcPr>
            <w:tcW w:type="dxa" w:w="2160"/>
          </w:tcPr>
          <w:p>
            <w:pPr>
              <w:jc w:val="center"/>
            </w:pPr>
            <w:r>
              <w:rPr>
                <w:rFonts w:ascii="Times New Roman" w:hAnsi="Times New Roman" w:eastAsia="宋体"/>
                <w:b w:val="0"/>
                <w:color w:val="1F2D33"/>
                <w:sz w:val="20"/>
              </w:rPr>
              <w:t>□</w:t>
            </w:r>
          </w:p>
        </w:tc>
      </w:tr>
      <w:tr>
        <w:tc>
          <w:tcPr>
            <w:tcW w:type="dxa" w:w="2160"/>
          </w:tcPr>
          <w:p>
            <w:pPr>
              <w:jc w:val="center"/>
            </w:pPr>
            <w:r>
              <w:rPr>
                <w:rFonts w:ascii="Times New Roman" w:hAnsi="Times New Roman" w:eastAsia="宋体"/>
                <w:b w:val="0"/>
                <w:color w:val="1F2D33"/>
                <w:sz w:val="20"/>
              </w:rPr>
              <w:t>33</w:t>
            </w:r>
          </w:p>
        </w:tc>
        <w:tc>
          <w:tcPr>
            <w:tcW w:type="dxa" w:w="2160"/>
          </w:tcPr>
          <w:p>
            <w:r>
              <w:rPr>
                <w:rFonts w:ascii="Times New Roman" w:hAnsi="Times New Roman" w:eastAsia="宋体"/>
                <w:b w:val="0"/>
                <w:color w:val="1F2D33"/>
                <w:sz w:val="20"/>
              </w:rPr>
              <w:t>身体忽冷忽热</w:t>
            </w:r>
          </w:p>
        </w:tc>
        <w:tc>
          <w:tcPr>
            <w:tcW w:type="dxa" w:w="2160"/>
          </w:tcPr>
          <w:p>
            <w:pPr>
              <w:jc w:val="center"/>
            </w:pPr>
            <w:r>
              <w:rPr>
                <w:rFonts w:ascii="Times New Roman" w:hAnsi="Times New Roman" w:eastAsia="宋体"/>
                <w:b w:val="0"/>
                <w:color w:val="1F2D33"/>
                <w:sz w:val="20"/>
              </w:rPr>
              <w:t>□</w:t>
            </w:r>
          </w:p>
        </w:tc>
        <w:tc>
          <w:tcPr>
            <w:tcW w:type="dxa" w:w="2160"/>
          </w:tcPr>
          <w:p>
            <w:pPr>
              <w:jc w:val="center"/>
            </w:pPr>
            <w:r>
              <w:rPr>
                <w:rFonts w:ascii="Times New Roman" w:hAnsi="Times New Roman" w:eastAsia="宋体"/>
                <w:b w:val="0"/>
                <w:color w:val="1F2D33"/>
                <w:sz w:val="20"/>
              </w:rPr>
              <w:t>□</w:t>
            </w:r>
          </w:p>
        </w:tc>
      </w:tr>
      <w:tr>
        <w:tc>
          <w:tcPr>
            <w:tcW w:type="dxa" w:w="2160"/>
          </w:tcPr>
          <w:p>
            <w:pPr>
              <w:jc w:val="center"/>
            </w:pPr>
            <w:r>
              <w:rPr>
                <w:rFonts w:ascii="Times New Roman" w:hAnsi="Times New Roman" w:eastAsia="宋体"/>
                <w:b w:val="0"/>
                <w:color w:val="1F2D33"/>
                <w:sz w:val="20"/>
              </w:rPr>
              <w:t>34</w:t>
            </w:r>
          </w:p>
        </w:tc>
        <w:tc>
          <w:tcPr>
            <w:tcW w:type="dxa" w:w="2160"/>
          </w:tcPr>
          <w:p>
            <w:r>
              <w:rPr>
                <w:rFonts w:ascii="Times New Roman" w:hAnsi="Times New Roman" w:eastAsia="宋体"/>
                <w:b w:val="0"/>
                <w:color w:val="1F2D33"/>
                <w:sz w:val="20"/>
              </w:rPr>
              <w:t>注意排尿和性器官</w:t>
            </w:r>
          </w:p>
        </w:tc>
        <w:tc>
          <w:tcPr>
            <w:tcW w:type="dxa" w:w="2160"/>
          </w:tcPr>
          <w:p>
            <w:pPr>
              <w:jc w:val="center"/>
            </w:pPr>
            <w:r>
              <w:rPr>
                <w:rFonts w:ascii="Times New Roman" w:hAnsi="Times New Roman" w:eastAsia="宋体"/>
                <w:b w:val="0"/>
                <w:color w:val="1F2D33"/>
                <w:sz w:val="20"/>
              </w:rPr>
              <w:t>□</w:t>
            </w:r>
          </w:p>
        </w:tc>
        <w:tc>
          <w:tcPr>
            <w:tcW w:type="dxa" w:w="2160"/>
          </w:tcPr>
          <w:p>
            <w:pPr>
              <w:jc w:val="center"/>
            </w:pPr>
            <w:r>
              <w:rPr>
                <w:rFonts w:ascii="Times New Roman" w:hAnsi="Times New Roman" w:eastAsia="宋体"/>
                <w:b w:val="0"/>
                <w:color w:val="1F2D33"/>
                <w:sz w:val="20"/>
              </w:rPr>
              <w:t>□</w:t>
            </w:r>
          </w:p>
        </w:tc>
      </w:tr>
      <w:tr>
        <w:tc>
          <w:tcPr>
            <w:tcW w:type="dxa" w:w="2160"/>
          </w:tcPr>
          <w:p>
            <w:pPr>
              <w:jc w:val="center"/>
            </w:pPr>
            <w:r>
              <w:rPr>
                <w:rFonts w:ascii="Times New Roman" w:hAnsi="Times New Roman" w:eastAsia="宋体"/>
                <w:b w:val="0"/>
                <w:color w:val="1F2D33"/>
                <w:sz w:val="20"/>
              </w:rPr>
              <w:t>35</w:t>
            </w:r>
          </w:p>
        </w:tc>
        <w:tc>
          <w:tcPr>
            <w:tcW w:type="dxa" w:w="2160"/>
          </w:tcPr>
          <w:p>
            <w:r>
              <w:rPr>
                <w:rFonts w:ascii="Times New Roman" w:hAnsi="Times New Roman" w:eastAsia="宋体"/>
                <w:b w:val="0"/>
                <w:color w:val="1F2D33"/>
                <w:sz w:val="20"/>
              </w:rPr>
              <w:t>心情开朗</w:t>
            </w:r>
          </w:p>
        </w:tc>
        <w:tc>
          <w:tcPr>
            <w:tcW w:type="dxa" w:w="2160"/>
          </w:tcPr>
          <w:p>
            <w:pPr>
              <w:jc w:val="center"/>
            </w:pPr>
            <w:r>
              <w:rPr>
                <w:rFonts w:ascii="Times New Roman" w:hAnsi="Times New Roman" w:eastAsia="宋体"/>
                <w:b w:val="0"/>
                <w:color w:val="1F2D33"/>
                <w:sz w:val="20"/>
              </w:rPr>
              <w:t>□</w:t>
            </w:r>
          </w:p>
        </w:tc>
        <w:tc>
          <w:tcPr>
            <w:tcW w:type="dxa" w:w="2160"/>
          </w:tcPr>
          <w:p>
            <w:pPr>
              <w:jc w:val="center"/>
            </w:pPr>
            <w:r>
              <w:rPr>
                <w:rFonts w:ascii="Times New Roman" w:hAnsi="Times New Roman" w:eastAsia="宋体"/>
                <w:b w:val="0"/>
                <w:color w:val="1F2D33"/>
                <w:sz w:val="20"/>
              </w:rPr>
              <w:t>□</w:t>
            </w:r>
          </w:p>
        </w:tc>
      </w:tr>
      <w:tr>
        <w:tc>
          <w:tcPr>
            <w:tcW w:type="dxa" w:w="2160"/>
          </w:tcPr>
          <w:p>
            <w:pPr>
              <w:jc w:val="center"/>
            </w:pPr>
            <w:r>
              <w:rPr>
                <w:rFonts w:ascii="Times New Roman" w:hAnsi="Times New Roman" w:eastAsia="宋体"/>
                <w:b w:val="0"/>
                <w:color w:val="1F2D33"/>
                <w:sz w:val="20"/>
              </w:rPr>
              <w:t>36</w:t>
            </w:r>
          </w:p>
        </w:tc>
        <w:tc>
          <w:tcPr>
            <w:tcW w:type="dxa" w:w="2160"/>
          </w:tcPr>
          <w:p>
            <w:r>
              <w:rPr>
                <w:rFonts w:ascii="Times New Roman" w:hAnsi="Times New Roman" w:eastAsia="宋体"/>
                <w:b w:val="0"/>
                <w:color w:val="1F2D33"/>
                <w:sz w:val="20"/>
              </w:rPr>
              <w:t>莫名其妙地不安</w:t>
            </w:r>
          </w:p>
        </w:tc>
        <w:tc>
          <w:tcPr>
            <w:tcW w:type="dxa" w:w="2160"/>
          </w:tcPr>
          <w:p>
            <w:pPr>
              <w:jc w:val="center"/>
            </w:pPr>
            <w:r>
              <w:rPr>
                <w:rFonts w:ascii="Times New Roman" w:hAnsi="Times New Roman" w:eastAsia="宋体"/>
                <w:b w:val="0"/>
                <w:color w:val="1F2D33"/>
                <w:sz w:val="20"/>
              </w:rPr>
              <w:t>□</w:t>
            </w:r>
          </w:p>
        </w:tc>
        <w:tc>
          <w:tcPr>
            <w:tcW w:type="dxa" w:w="2160"/>
          </w:tcPr>
          <w:p>
            <w:pPr>
              <w:jc w:val="center"/>
            </w:pPr>
            <w:r>
              <w:rPr>
                <w:rFonts w:ascii="Times New Roman" w:hAnsi="Times New Roman" w:eastAsia="宋体"/>
                <w:b w:val="0"/>
                <w:color w:val="1F2D33"/>
                <w:sz w:val="20"/>
              </w:rPr>
              <w:t>□</w:t>
            </w:r>
          </w:p>
        </w:tc>
      </w:tr>
      <w:tr>
        <w:tc>
          <w:tcPr>
            <w:tcW w:type="dxa" w:w="2160"/>
          </w:tcPr>
          <w:p>
            <w:pPr>
              <w:jc w:val="center"/>
            </w:pPr>
            <w:r>
              <w:rPr>
                <w:rFonts w:ascii="Times New Roman" w:hAnsi="Times New Roman" w:eastAsia="宋体"/>
                <w:b w:val="0"/>
                <w:color w:val="1F2D33"/>
                <w:sz w:val="20"/>
              </w:rPr>
              <w:t>37</w:t>
            </w:r>
          </w:p>
        </w:tc>
        <w:tc>
          <w:tcPr>
            <w:tcW w:type="dxa" w:w="2160"/>
          </w:tcPr>
          <w:p>
            <w:r>
              <w:rPr>
                <w:rFonts w:ascii="Times New Roman" w:hAnsi="Times New Roman" w:eastAsia="宋体"/>
                <w:b w:val="0"/>
                <w:color w:val="1F2D33"/>
                <w:sz w:val="20"/>
              </w:rPr>
              <w:t>一个人独处时感到不安</w:t>
            </w:r>
          </w:p>
        </w:tc>
        <w:tc>
          <w:tcPr>
            <w:tcW w:type="dxa" w:w="2160"/>
          </w:tcPr>
          <w:p>
            <w:pPr>
              <w:jc w:val="center"/>
            </w:pPr>
            <w:r>
              <w:rPr>
                <w:rFonts w:ascii="Times New Roman" w:hAnsi="Times New Roman" w:eastAsia="宋体"/>
                <w:b w:val="0"/>
                <w:color w:val="1F2D33"/>
                <w:sz w:val="20"/>
              </w:rPr>
              <w:t>□</w:t>
            </w:r>
          </w:p>
        </w:tc>
        <w:tc>
          <w:tcPr>
            <w:tcW w:type="dxa" w:w="2160"/>
          </w:tcPr>
          <w:p>
            <w:pPr>
              <w:jc w:val="center"/>
            </w:pPr>
            <w:r>
              <w:rPr>
                <w:rFonts w:ascii="Times New Roman" w:hAnsi="Times New Roman" w:eastAsia="宋体"/>
                <w:b w:val="0"/>
                <w:color w:val="1F2D33"/>
                <w:sz w:val="20"/>
              </w:rPr>
              <w:t>□</w:t>
            </w:r>
          </w:p>
        </w:tc>
      </w:tr>
      <w:tr>
        <w:tc>
          <w:tcPr>
            <w:tcW w:type="dxa" w:w="2160"/>
          </w:tcPr>
          <w:p>
            <w:pPr>
              <w:jc w:val="center"/>
            </w:pPr>
            <w:r>
              <w:rPr>
                <w:rFonts w:ascii="Times New Roman" w:hAnsi="Times New Roman" w:eastAsia="宋体"/>
                <w:b w:val="0"/>
                <w:color w:val="1F2D33"/>
                <w:sz w:val="20"/>
              </w:rPr>
              <w:t>38</w:t>
            </w:r>
          </w:p>
        </w:tc>
        <w:tc>
          <w:tcPr>
            <w:tcW w:type="dxa" w:w="2160"/>
          </w:tcPr>
          <w:p>
            <w:r>
              <w:rPr>
                <w:rFonts w:ascii="Times New Roman" w:hAnsi="Times New Roman" w:eastAsia="宋体"/>
                <w:b w:val="0"/>
                <w:color w:val="1F2D33"/>
                <w:sz w:val="20"/>
              </w:rPr>
              <w:t>缺乏自信心</w:t>
            </w:r>
          </w:p>
        </w:tc>
        <w:tc>
          <w:tcPr>
            <w:tcW w:type="dxa" w:w="2160"/>
          </w:tcPr>
          <w:p>
            <w:pPr>
              <w:jc w:val="center"/>
            </w:pPr>
            <w:r>
              <w:rPr>
                <w:rFonts w:ascii="Times New Roman" w:hAnsi="Times New Roman" w:eastAsia="宋体"/>
                <w:b w:val="0"/>
                <w:color w:val="1F2D33"/>
                <w:sz w:val="20"/>
              </w:rPr>
              <w:t>□</w:t>
            </w:r>
          </w:p>
        </w:tc>
        <w:tc>
          <w:tcPr>
            <w:tcW w:type="dxa" w:w="2160"/>
          </w:tcPr>
          <w:p>
            <w:pPr>
              <w:jc w:val="center"/>
            </w:pPr>
            <w:r>
              <w:rPr>
                <w:rFonts w:ascii="Times New Roman" w:hAnsi="Times New Roman" w:eastAsia="宋体"/>
                <w:b w:val="0"/>
                <w:color w:val="1F2D33"/>
                <w:sz w:val="20"/>
              </w:rPr>
              <w:t>□</w:t>
            </w:r>
          </w:p>
        </w:tc>
      </w:tr>
      <w:tr>
        <w:tc>
          <w:tcPr>
            <w:tcW w:type="dxa" w:w="2160"/>
          </w:tcPr>
          <w:p>
            <w:pPr>
              <w:jc w:val="center"/>
            </w:pPr>
            <w:r>
              <w:rPr>
                <w:rFonts w:ascii="Times New Roman" w:hAnsi="Times New Roman" w:eastAsia="宋体"/>
                <w:b w:val="0"/>
                <w:color w:val="1F2D33"/>
                <w:sz w:val="20"/>
              </w:rPr>
              <w:t>39</w:t>
            </w:r>
          </w:p>
        </w:tc>
        <w:tc>
          <w:tcPr>
            <w:tcW w:type="dxa" w:w="2160"/>
          </w:tcPr>
          <w:p>
            <w:r>
              <w:rPr>
                <w:rFonts w:ascii="Times New Roman" w:hAnsi="Times New Roman" w:eastAsia="宋体"/>
                <w:b w:val="0"/>
                <w:color w:val="1F2D33"/>
                <w:sz w:val="20"/>
              </w:rPr>
              <w:t>办事畏首畏尾</w:t>
            </w:r>
          </w:p>
        </w:tc>
        <w:tc>
          <w:tcPr>
            <w:tcW w:type="dxa" w:w="2160"/>
          </w:tcPr>
          <w:p>
            <w:pPr>
              <w:jc w:val="center"/>
            </w:pPr>
            <w:r>
              <w:rPr>
                <w:rFonts w:ascii="Times New Roman" w:hAnsi="Times New Roman" w:eastAsia="宋体"/>
                <w:b w:val="0"/>
                <w:color w:val="1F2D33"/>
                <w:sz w:val="20"/>
              </w:rPr>
              <w:t>□</w:t>
            </w:r>
          </w:p>
        </w:tc>
        <w:tc>
          <w:tcPr>
            <w:tcW w:type="dxa" w:w="2160"/>
          </w:tcPr>
          <w:p>
            <w:pPr>
              <w:jc w:val="center"/>
            </w:pPr>
            <w:r>
              <w:rPr>
                <w:rFonts w:ascii="Times New Roman" w:hAnsi="Times New Roman" w:eastAsia="宋体"/>
                <w:b w:val="0"/>
                <w:color w:val="1F2D33"/>
                <w:sz w:val="20"/>
              </w:rPr>
              <w:t>□</w:t>
            </w:r>
          </w:p>
        </w:tc>
      </w:tr>
      <w:tr>
        <w:tc>
          <w:tcPr>
            <w:tcW w:type="dxa" w:w="2160"/>
          </w:tcPr>
          <w:p>
            <w:pPr>
              <w:jc w:val="center"/>
            </w:pPr>
            <w:r>
              <w:rPr>
                <w:rFonts w:ascii="Times New Roman" w:hAnsi="Times New Roman" w:eastAsia="宋体"/>
                <w:b w:val="0"/>
                <w:color w:val="1F2D33"/>
                <w:sz w:val="20"/>
              </w:rPr>
              <w:t>40</w:t>
            </w:r>
          </w:p>
        </w:tc>
        <w:tc>
          <w:tcPr>
            <w:tcW w:type="dxa" w:w="2160"/>
          </w:tcPr>
          <w:p>
            <w:r>
              <w:rPr>
                <w:rFonts w:ascii="Times New Roman" w:hAnsi="Times New Roman" w:eastAsia="宋体"/>
                <w:b w:val="0"/>
                <w:color w:val="1F2D33"/>
                <w:sz w:val="20"/>
              </w:rPr>
              <w:t>容易被人误解</w:t>
            </w:r>
          </w:p>
        </w:tc>
        <w:tc>
          <w:tcPr>
            <w:tcW w:type="dxa" w:w="2160"/>
          </w:tcPr>
          <w:p>
            <w:pPr>
              <w:jc w:val="center"/>
            </w:pPr>
            <w:r>
              <w:rPr>
                <w:rFonts w:ascii="Times New Roman" w:hAnsi="Times New Roman" w:eastAsia="宋体"/>
                <w:b w:val="0"/>
                <w:color w:val="1F2D33"/>
                <w:sz w:val="20"/>
              </w:rPr>
              <w:t>□</w:t>
            </w:r>
          </w:p>
        </w:tc>
        <w:tc>
          <w:tcPr>
            <w:tcW w:type="dxa" w:w="2160"/>
          </w:tcPr>
          <w:p>
            <w:pPr>
              <w:jc w:val="center"/>
            </w:pPr>
            <w:r>
              <w:rPr>
                <w:rFonts w:ascii="Times New Roman" w:hAnsi="Times New Roman" w:eastAsia="宋体"/>
                <w:b w:val="0"/>
                <w:color w:val="1F2D33"/>
                <w:sz w:val="20"/>
              </w:rPr>
              <w:t>□</w:t>
            </w:r>
          </w:p>
        </w:tc>
      </w:tr>
      <w:tr>
        <w:tc>
          <w:tcPr>
            <w:tcW w:type="dxa" w:w="2160"/>
          </w:tcPr>
          <w:p>
            <w:pPr>
              <w:jc w:val="center"/>
            </w:pPr>
            <w:r>
              <w:rPr>
                <w:rFonts w:ascii="Times New Roman" w:hAnsi="Times New Roman" w:eastAsia="宋体"/>
                <w:b w:val="0"/>
                <w:color w:val="1F2D33"/>
                <w:sz w:val="20"/>
              </w:rPr>
              <w:t>41</w:t>
            </w:r>
          </w:p>
        </w:tc>
        <w:tc>
          <w:tcPr>
            <w:tcW w:type="dxa" w:w="2160"/>
          </w:tcPr>
          <w:p>
            <w:r>
              <w:rPr>
                <w:rFonts w:ascii="Times New Roman" w:hAnsi="Times New Roman" w:eastAsia="宋体"/>
                <w:b w:val="0"/>
                <w:color w:val="1F2D33"/>
                <w:sz w:val="20"/>
              </w:rPr>
              <w:t>不相信别人</w:t>
            </w:r>
          </w:p>
        </w:tc>
        <w:tc>
          <w:tcPr>
            <w:tcW w:type="dxa" w:w="2160"/>
          </w:tcPr>
          <w:p>
            <w:pPr>
              <w:jc w:val="center"/>
            </w:pPr>
            <w:r>
              <w:rPr>
                <w:rFonts w:ascii="Times New Roman" w:hAnsi="Times New Roman" w:eastAsia="宋体"/>
                <w:b w:val="0"/>
                <w:color w:val="1F2D33"/>
                <w:sz w:val="20"/>
              </w:rPr>
              <w:t>□</w:t>
            </w:r>
          </w:p>
        </w:tc>
        <w:tc>
          <w:tcPr>
            <w:tcW w:type="dxa" w:w="2160"/>
          </w:tcPr>
          <w:p>
            <w:pPr>
              <w:jc w:val="center"/>
            </w:pPr>
            <w:r>
              <w:rPr>
                <w:rFonts w:ascii="Times New Roman" w:hAnsi="Times New Roman" w:eastAsia="宋体"/>
                <w:b w:val="0"/>
                <w:color w:val="1F2D33"/>
                <w:sz w:val="20"/>
              </w:rPr>
              <w:t>□</w:t>
            </w:r>
          </w:p>
        </w:tc>
      </w:tr>
      <w:tr>
        <w:tc>
          <w:tcPr>
            <w:tcW w:type="dxa" w:w="2160"/>
          </w:tcPr>
          <w:p>
            <w:pPr>
              <w:jc w:val="center"/>
            </w:pPr>
            <w:r>
              <w:rPr>
                <w:rFonts w:ascii="Times New Roman" w:hAnsi="Times New Roman" w:eastAsia="宋体"/>
                <w:b w:val="0"/>
                <w:color w:val="1F2D33"/>
                <w:sz w:val="20"/>
              </w:rPr>
              <w:t>42</w:t>
            </w:r>
          </w:p>
        </w:tc>
        <w:tc>
          <w:tcPr>
            <w:tcW w:type="dxa" w:w="2160"/>
          </w:tcPr>
          <w:p>
            <w:r>
              <w:rPr>
                <w:rFonts w:ascii="Times New Roman" w:hAnsi="Times New Roman" w:eastAsia="宋体"/>
                <w:b w:val="0"/>
                <w:color w:val="1F2D33"/>
                <w:sz w:val="20"/>
              </w:rPr>
              <w:t>过于猜疑</w:t>
            </w:r>
          </w:p>
        </w:tc>
        <w:tc>
          <w:tcPr>
            <w:tcW w:type="dxa" w:w="2160"/>
          </w:tcPr>
          <w:p>
            <w:pPr>
              <w:jc w:val="center"/>
            </w:pPr>
            <w:r>
              <w:rPr>
                <w:rFonts w:ascii="Times New Roman" w:hAnsi="Times New Roman" w:eastAsia="宋体"/>
                <w:b w:val="0"/>
                <w:color w:val="1F2D33"/>
                <w:sz w:val="20"/>
              </w:rPr>
              <w:t>□</w:t>
            </w:r>
          </w:p>
        </w:tc>
        <w:tc>
          <w:tcPr>
            <w:tcW w:type="dxa" w:w="2160"/>
          </w:tcPr>
          <w:p>
            <w:pPr>
              <w:jc w:val="center"/>
            </w:pPr>
            <w:r>
              <w:rPr>
                <w:rFonts w:ascii="Times New Roman" w:hAnsi="Times New Roman" w:eastAsia="宋体"/>
                <w:b w:val="0"/>
                <w:color w:val="1F2D33"/>
                <w:sz w:val="20"/>
              </w:rPr>
              <w:t>□</w:t>
            </w:r>
          </w:p>
        </w:tc>
      </w:tr>
      <w:tr>
        <w:tc>
          <w:tcPr>
            <w:tcW w:type="dxa" w:w="2160"/>
          </w:tcPr>
          <w:p>
            <w:pPr>
              <w:jc w:val="center"/>
            </w:pPr>
            <w:r>
              <w:rPr>
                <w:rFonts w:ascii="Times New Roman" w:hAnsi="Times New Roman" w:eastAsia="宋体"/>
                <w:b w:val="0"/>
                <w:color w:val="1F2D33"/>
                <w:sz w:val="20"/>
              </w:rPr>
              <w:t>43</w:t>
            </w:r>
          </w:p>
        </w:tc>
        <w:tc>
          <w:tcPr>
            <w:tcW w:type="dxa" w:w="2160"/>
          </w:tcPr>
          <w:p>
            <w:r>
              <w:rPr>
                <w:rFonts w:ascii="Times New Roman" w:hAnsi="Times New Roman" w:eastAsia="宋体"/>
                <w:b w:val="0"/>
                <w:color w:val="1F2D33"/>
                <w:sz w:val="20"/>
              </w:rPr>
              <w:t>厌恶交往</w:t>
            </w:r>
          </w:p>
        </w:tc>
        <w:tc>
          <w:tcPr>
            <w:tcW w:type="dxa" w:w="2160"/>
          </w:tcPr>
          <w:p>
            <w:pPr>
              <w:jc w:val="center"/>
            </w:pPr>
            <w:r>
              <w:rPr>
                <w:rFonts w:ascii="Times New Roman" w:hAnsi="Times New Roman" w:eastAsia="宋体"/>
                <w:b w:val="0"/>
                <w:color w:val="1F2D33"/>
                <w:sz w:val="20"/>
              </w:rPr>
              <w:t>□</w:t>
            </w:r>
          </w:p>
        </w:tc>
        <w:tc>
          <w:tcPr>
            <w:tcW w:type="dxa" w:w="2160"/>
          </w:tcPr>
          <w:p>
            <w:pPr>
              <w:jc w:val="center"/>
            </w:pPr>
            <w:r>
              <w:rPr>
                <w:rFonts w:ascii="Times New Roman" w:hAnsi="Times New Roman" w:eastAsia="宋体"/>
                <w:b w:val="0"/>
                <w:color w:val="1F2D33"/>
                <w:sz w:val="20"/>
              </w:rPr>
              <w:t>□</w:t>
            </w:r>
          </w:p>
        </w:tc>
      </w:tr>
      <w:tr>
        <w:tc>
          <w:tcPr>
            <w:tcW w:type="dxa" w:w="2160"/>
          </w:tcPr>
          <w:p>
            <w:pPr>
              <w:jc w:val="center"/>
            </w:pPr>
            <w:r>
              <w:rPr>
                <w:rFonts w:ascii="Times New Roman" w:hAnsi="Times New Roman" w:eastAsia="宋体"/>
                <w:b w:val="0"/>
                <w:color w:val="1F2D33"/>
                <w:sz w:val="20"/>
              </w:rPr>
              <w:t>44</w:t>
            </w:r>
          </w:p>
        </w:tc>
        <w:tc>
          <w:tcPr>
            <w:tcW w:type="dxa" w:w="2160"/>
          </w:tcPr>
          <w:p>
            <w:r>
              <w:rPr>
                <w:rFonts w:ascii="Times New Roman" w:hAnsi="Times New Roman" w:eastAsia="宋体"/>
                <w:b w:val="0"/>
                <w:color w:val="1F2D33"/>
                <w:sz w:val="20"/>
              </w:rPr>
              <w:t>感到自卑</w:t>
            </w:r>
          </w:p>
        </w:tc>
        <w:tc>
          <w:tcPr>
            <w:tcW w:type="dxa" w:w="2160"/>
          </w:tcPr>
          <w:p>
            <w:pPr>
              <w:jc w:val="center"/>
            </w:pPr>
            <w:r>
              <w:rPr>
                <w:rFonts w:ascii="Times New Roman" w:hAnsi="Times New Roman" w:eastAsia="宋体"/>
                <w:b w:val="0"/>
                <w:color w:val="1F2D33"/>
                <w:sz w:val="20"/>
              </w:rPr>
              <w:t>□</w:t>
            </w:r>
          </w:p>
        </w:tc>
        <w:tc>
          <w:tcPr>
            <w:tcW w:type="dxa" w:w="2160"/>
          </w:tcPr>
          <w:p>
            <w:pPr>
              <w:jc w:val="center"/>
            </w:pPr>
            <w:r>
              <w:rPr>
                <w:rFonts w:ascii="Times New Roman" w:hAnsi="Times New Roman" w:eastAsia="宋体"/>
                <w:b w:val="0"/>
                <w:color w:val="1F2D33"/>
                <w:sz w:val="20"/>
              </w:rPr>
              <w:t>□</w:t>
            </w:r>
          </w:p>
        </w:tc>
      </w:tr>
      <w:tr>
        <w:tc>
          <w:tcPr>
            <w:tcW w:type="dxa" w:w="2160"/>
          </w:tcPr>
          <w:p>
            <w:pPr>
              <w:jc w:val="center"/>
            </w:pPr>
            <w:r>
              <w:rPr>
                <w:rFonts w:ascii="Times New Roman" w:hAnsi="Times New Roman" w:eastAsia="宋体"/>
                <w:b w:val="0"/>
                <w:color w:val="1F2D33"/>
                <w:sz w:val="20"/>
              </w:rPr>
              <w:t>45</w:t>
            </w:r>
          </w:p>
        </w:tc>
        <w:tc>
          <w:tcPr>
            <w:tcW w:type="dxa" w:w="2160"/>
          </w:tcPr>
          <w:p>
            <w:r>
              <w:rPr>
                <w:rFonts w:ascii="Times New Roman" w:hAnsi="Times New Roman" w:eastAsia="宋体"/>
                <w:b w:val="0"/>
                <w:color w:val="1F2D33"/>
                <w:sz w:val="20"/>
              </w:rPr>
              <w:t>杞人忧天</w:t>
            </w:r>
          </w:p>
        </w:tc>
        <w:tc>
          <w:tcPr>
            <w:tcW w:type="dxa" w:w="2160"/>
          </w:tcPr>
          <w:p>
            <w:pPr>
              <w:jc w:val="center"/>
            </w:pPr>
            <w:r>
              <w:rPr>
                <w:rFonts w:ascii="Times New Roman" w:hAnsi="Times New Roman" w:eastAsia="宋体"/>
                <w:b w:val="0"/>
                <w:color w:val="1F2D33"/>
                <w:sz w:val="20"/>
              </w:rPr>
              <w:t>□</w:t>
            </w:r>
          </w:p>
        </w:tc>
        <w:tc>
          <w:tcPr>
            <w:tcW w:type="dxa" w:w="2160"/>
          </w:tcPr>
          <w:p>
            <w:pPr>
              <w:jc w:val="center"/>
            </w:pPr>
            <w:r>
              <w:rPr>
                <w:rFonts w:ascii="Times New Roman" w:hAnsi="Times New Roman" w:eastAsia="宋体"/>
                <w:b w:val="0"/>
                <w:color w:val="1F2D33"/>
                <w:sz w:val="20"/>
              </w:rPr>
              <w:t>□</w:t>
            </w:r>
          </w:p>
        </w:tc>
      </w:tr>
      <w:tr>
        <w:tc>
          <w:tcPr>
            <w:tcW w:type="dxa" w:w="2160"/>
          </w:tcPr>
          <w:p>
            <w:pPr>
              <w:jc w:val="center"/>
            </w:pPr>
            <w:r>
              <w:rPr>
                <w:rFonts w:ascii="Times New Roman" w:hAnsi="Times New Roman" w:eastAsia="宋体"/>
                <w:b w:val="0"/>
                <w:color w:val="1F2D33"/>
                <w:sz w:val="20"/>
              </w:rPr>
              <w:t>46</w:t>
            </w:r>
          </w:p>
        </w:tc>
        <w:tc>
          <w:tcPr>
            <w:tcW w:type="dxa" w:w="2160"/>
          </w:tcPr>
          <w:p>
            <w:r>
              <w:rPr>
                <w:rFonts w:ascii="Times New Roman" w:hAnsi="Times New Roman" w:eastAsia="宋体"/>
                <w:b w:val="0"/>
                <w:color w:val="1F2D33"/>
                <w:sz w:val="20"/>
              </w:rPr>
              <w:t>身体倦乏</w:t>
            </w:r>
          </w:p>
        </w:tc>
        <w:tc>
          <w:tcPr>
            <w:tcW w:type="dxa" w:w="2160"/>
          </w:tcPr>
          <w:p>
            <w:pPr>
              <w:jc w:val="center"/>
            </w:pPr>
            <w:r>
              <w:rPr>
                <w:rFonts w:ascii="Times New Roman" w:hAnsi="Times New Roman" w:eastAsia="宋体"/>
                <w:b w:val="0"/>
                <w:color w:val="1F2D33"/>
                <w:sz w:val="20"/>
              </w:rPr>
              <w:t>□</w:t>
            </w:r>
          </w:p>
        </w:tc>
        <w:tc>
          <w:tcPr>
            <w:tcW w:type="dxa" w:w="2160"/>
          </w:tcPr>
          <w:p>
            <w:pPr>
              <w:jc w:val="center"/>
            </w:pPr>
            <w:r>
              <w:rPr>
                <w:rFonts w:ascii="Times New Roman" w:hAnsi="Times New Roman" w:eastAsia="宋体"/>
                <w:b w:val="0"/>
                <w:color w:val="1F2D33"/>
                <w:sz w:val="20"/>
              </w:rPr>
              <w:t>□</w:t>
            </w:r>
          </w:p>
        </w:tc>
      </w:tr>
      <w:tr>
        <w:tc>
          <w:tcPr>
            <w:tcW w:type="dxa" w:w="2160"/>
          </w:tcPr>
          <w:p>
            <w:pPr>
              <w:jc w:val="center"/>
            </w:pPr>
            <w:r>
              <w:rPr>
                <w:rFonts w:ascii="Times New Roman" w:hAnsi="Times New Roman" w:eastAsia="宋体"/>
                <w:b w:val="0"/>
                <w:color w:val="1F2D33"/>
                <w:sz w:val="20"/>
              </w:rPr>
              <w:t>47</w:t>
            </w:r>
          </w:p>
        </w:tc>
        <w:tc>
          <w:tcPr>
            <w:tcW w:type="dxa" w:w="2160"/>
          </w:tcPr>
          <w:p>
            <w:r>
              <w:rPr>
                <w:rFonts w:ascii="Times New Roman" w:hAnsi="Times New Roman" w:eastAsia="宋体"/>
                <w:b w:val="0"/>
                <w:color w:val="1F2D33"/>
                <w:sz w:val="20"/>
              </w:rPr>
              <w:t>一着急就出冷汗</w:t>
            </w:r>
          </w:p>
        </w:tc>
        <w:tc>
          <w:tcPr>
            <w:tcW w:type="dxa" w:w="2160"/>
          </w:tcPr>
          <w:p>
            <w:pPr>
              <w:jc w:val="center"/>
            </w:pPr>
            <w:r>
              <w:rPr>
                <w:rFonts w:ascii="Times New Roman" w:hAnsi="Times New Roman" w:eastAsia="宋体"/>
                <w:b w:val="0"/>
                <w:color w:val="1F2D33"/>
                <w:sz w:val="20"/>
              </w:rPr>
              <w:t>□</w:t>
            </w:r>
          </w:p>
        </w:tc>
        <w:tc>
          <w:tcPr>
            <w:tcW w:type="dxa" w:w="2160"/>
          </w:tcPr>
          <w:p>
            <w:pPr>
              <w:jc w:val="center"/>
            </w:pPr>
            <w:r>
              <w:rPr>
                <w:rFonts w:ascii="Times New Roman" w:hAnsi="Times New Roman" w:eastAsia="宋体"/>
                <w:b w:val="0"/>
                <w:color w:val="1F2D33"/>
                <w:sz w:val="20"/>
              </w:rPr>
              <w:t>□</w:t>
            </w:r>
          </w:p>
        </w:tc>
      </w:tr>
      <w:tr>
        <w:tc>
          <w:tcPr>
            <w:tcW w:type="dxa" w:w="2160"/>
          </w:tcPr>
          <w:p>
            <w:pPr>
              <w:jc w:val="center"/>
            </w:pPr>
            <w:r>
              <w:rPr>
                <w:rFonts w:ascii="Times New Roman" w:hAnsi="Times New Roman" w:eastAsia="宋体"/>
                <w:b w:val="0"/>
                <w:color w:val="1F2D33"/>
                <w:sz w:val="20"/>
              </w:rPr>
              <w:t>48</w:t>
            </w:r>
          </w:p>
        </w:tc>
        <w:tc>
          <w:tcPr>
            <w:tcW w:type="dxa" w:w="2160"/>
          </w:tcPr>
          <w:p>
            <w:r>
              <w:rPr>
                <w:rFonts w:ascii="Times New Roman" w:hAnsi="Times New Roman" w:eastAsia="宋体"/>
                <w:b w:val="0"/>
                <w:color w:val="1F2D33"/>
                <w:sz w:val="20"/>
              </w:rPr>
              <w:t>站起来就头晕</w:t>
            </w:r>
          </w:p>
        </w:tc>
        <w:tc>
          <w:tcPr>
            <w:tcW w:type="dxa" w:w="2160"/>
          </w:tcPr>
          <w:p>
            <w:pPr>
              <w:jc w:val="center"/>
            </w:pPr>
            <w:r>
              <w:rPr>
                <w:rFonts w:ascii="Times New Roman" w:hAnsi="Times New Roman" w:eastAsia="宋体"/>
                <w:b w:val="0"/>
                <w:color w:val="1F2D33"/>
                <w:sz w:val="20"/>
              </w:rPr>
              <w:t>□</w:t>
            </w:r>
          </w:p>
        </w:tc>
        <w:tc>
          <w:tcPr>
            <w:tcW w:type="dxa" w:w="2160"/>
          </w:tcPr>
          <w:p>
            <w:pPr>
              <w:jc w:val="center"/>
            </w:pPr>
            <w:r>
              <w:rPr>
                <w:rFonts w:ascii="Times New Roman" w:hAnsi="Times New Roman" w:eastAsia="宋体"/>
                <w:b w:val="0"/>
                <w:color w:val="1F2D33"/>
                <w:sz w:val="20"/>
              </w:rPr>
              <w:t>□</w:t>
            </w:r>
          </w:p>
        </w:tc>
      </w:tr>
      <w:tr>
        <w:tc>
          <w:tcPr>
            <w:tcW w:type="dxa" w:w="2160"/>
          </w:tcPr>
          <w:p>
            <w:pPr>
              <w:jc w:val="center"/>
            </w:pPr>
            <w:r>
              <w:rPr>
                <w:rFonts w:ascii="Times New Roman" w:hAnsi="Times New Roman" w:eastAsia="宋体"/>
                <w:b w:val="0"/>
                <w:color w:val="1F2D33"/>
                <w:sz w:val="20"/>
              </w:rPr>
              <w:t>49</w:t>
            </w:r>
          </w:p>
        </w:tc>
        <w:tc>
          <w:tcPr>
            <w:tcW w:type="dxa" w:w="2160"/>
          </w:tcPr>
          <w:p>
            <w:r>
              <w:rPr>
                <w:rFonts w:ascii="Times New Roman" w:hAnsi="Times New Roman" w:eastAsia="宋体"/>
                <w:b w:val="0"/>
                <w:color w:val="1F2D33"/>
                <w:sz w:val="20"/>
              </w:rPr>
              <w:t>曾有失去意识、抽筋</w:t>
            </w:r>
          </w:p>
        </w:tc>
        <w:tc>
          <w:tcPr>
            <w:tcW w:type="dxa" w:w="2160"/>
          </w:tcPr>
          <w:p>
            <w:pPr>
              <w:jc w:val="center"/>
            </w:pPr>
            <w:r>
              <w:rPr>
                <w:rFonts w:ascii="Times New Roman" w:hAnsi="Times New Roman" w:eastAsia="宋体"/>
                <w:b w:val="0"/>
                <w:color w:val="1F2D33"/>
                <w:sz w:val="20"/>
              </w:rPr>
              <w:t>□</w:t>
            </w:r>
          </w:p>
        </w:tc>
        <w:tc>
          <w:tcPr>
            <w:tcW w:type="dxa" w:w="2160"/>
          </w:tcPr>
          <w:p>
            <w:pPr>
              <w:jc w:val="center"/>
            </w:pPr>
            <w:r>
              <w:rPr>
                <w:rFonts w:ascii="Times New Roman" w:hAnsi="Times New Roman" w:eastAsia="宋体"/>
                <w:b w:val="0"/>
                <w:color w:val="1F2D33"/>
                <w:sz w:val="20"/>
              </w:rPr>
              <w:t>□</w:t>
            </w:r>
          </w:p>
        </w:tc>
      </w:tr>
      <w:tr>
        <w:tc>
          <w:tcPr>
            <w:tcW w:type="dxa" w:w="2160"/>
          </w:tcPr>
          <w:p>
            <w:pPr>
              <w:jc w:val="center"/>
            </w:pPr>
            <w:r>
              <w:rPr>
                <w:rFonts w:ascii="Times New Roman" w:hAnsi="Times New Roman" w:eastAsia="宋体"/>
                <w:b w:val="0"/>
                <w:color w:val="1F2D33"/>
                <w:sz w:val="20"/>
              </w:rPr>
              <w:t>50</w:t>
            </w:r>
          </w:p>
        </w:tc>
        <w:tc>
          <w:tcPr>
            <w:tcW w:type="dxa" w:w="2160"/>
          </w:tcPr>
          <w:p>
            <w:r>
              <w:rPr>
                <w:rFonts w:ascii="Times New Roman" w:hAnsi="Times New Roman" w:eastAsia="宋体"/>
                <w:b w:val="0"/>
                <w:color w:val="1F2D33"/>
                <w:sz w:val="20"/>
              </w:rPr>
              <w:t>人缘好受欢迎</w:t>
            </w:r>
          </w:p>
        </w:tc>
        <w:tc>
          <w:tcPr>
            <w:tcW w:type="dxa" w:w="2160"/>
          </w:tcPr>
          <w:p>
            <w:pPr>
              <w:jc w:val="center"/>
            </w:pPr>
            <w:r>
              <w:rPr>
                <w:rFonts w:ascii="Times New Roman" w:hAnsi="Times New Roman" w:eastAsia="宋体"/>
                <w:b w:val="0"/>
                <w:color w:val="1F2D33"/>
                <w:sz w:val="20"/>
              </w:rPr>
              <w:t>□</w:t>
            </w:r>
          </w:p>
        </w:tc>
        <w:tc>
          <w:tcPr>
            <w:tcW w:type="dxa" w:w="2160"/>
          </w:tcPr>
          <w:p>
            <w:pPr>
              <w:jc w:val="center"/>
            </w:pPr>
            <w:r>
              <w:rPr>
                <w:rFonts w:ascii="Times New Roman" w:hAnsi="Times New Roman" w:eastAsia="宋体"/>
                <w:b w:val="0"/>
                <w:color w:val="1F2D33"/>
                <w:sz w:val="20"/>
              </w:rPr>
              <w:t>□</w:t>
            </w:r>
          </w:p>
        </w:tc>
      </w:tr>
      <w:tr>
        <w:tc>
          <w:tcPr>
            <w:tcW w:type="dxa" w:w="2160"/>
          </w:tcPr>
          <w:p>
            <w:pPr>
              <w:jc w:val="center"/>
            </w:pPr>
            <w:r>
              <w:rPr>
                <w:rFonts w:ascii="Times New Roman" w:hAnsi="Times New Roman" w:eastAsia="宋体"/>
                <w:b w:val="0"/>
                <w:color w:val="1F2D33"/>
                <w:sz w:val="20"/>
              </w:rPr>
              <w:t>51</w:t>
            </w:r>
          </w:p>
        </w:tc>
        <w:tc>
          <w:tcPr>
            <w:tcW w:type="dxa" w:w="2160"/>
          </w:tcPr>
          <w:p>
            <w:r>
              <w:rPr>
                <w:rFonts w:ascii="Times New Roman" w:hAnsi="Times New Roman" w:eastAsia="宋体"/>
                <w:b w:val="0"/>
                <w:color w:val="1F2D33"/>
                <w:sz w:val="20"/>
              </w:rPr>
              <w:t>过于拘泥</w:t>
            </w:r>
          </w:p>
        </w:tc>
        <w:tc>
          <w:tcPr>
            <w:tcW w:type="dxa" w:w="2160"/>
          </w:tcPr>
          <w:p>
            <w:pPr>
              <w:jc w:val="center"/>
            </w:pPr>
            <w:r>
              <w:rPr>
                <w:rFonts w:ascii="Times New Roman" w:hAnsi="Times New Roman" w:eastAsia="宋体"/>
                <w:b w:val="0"/>
                <w:color w:val="1F2D33"/>
                <w:sz w:val="20"/>
              </w:rPr>
              <w:t>□</w:t>
            </w:r>
          </w:p>
        </w:tc>
        <w:tc>
          <w:tcPr>
            <w:tcW w:type="dxa" w:w="2160"/>
          </w:tcPr>
          <w:p>
            <w:pPr>
              <w:jc w:val="center"/>
            </w:pPr>
            <w:r>
              <w:rPr>
                <w:rFonts w:ascii="Times New Roman" w:hAnsi="Times New Roman" w:eastAsia="宋体"/>
                <w:b w:val="0"/>
                <w:color w:val="1F2D33"/>
                <w:sz w:val="20"/>
              </w:rPr>
              <w:t>□</w:t>
            </w:r>
          </w:p>
        </w:tc>
      </w:tr>
      <w:tr>
        <w:tc>
          <w:tcPr>
            <w:tcW w:type="dxa" w:w="2160"/>
          </w:tcPr>
          <w:p>
            <w:pPr>
              <w:jc w:val="center"/>
            </w:pPr>
            <w:r>
              <w:rPr>
                <w:rFonts w:ascii="Times New Roman" w:hAnsi="Times New Roman" w:eastAsia="宋体"/>
                <w:b w:val="0"/>
                <w:color w:val="1F2D33"/>
                <w:sz w:val="20"/>
              </w:rPr>
              <w:t>52</w:t>
            </w:r>
          </w:p>
        </w:tc>
        <w:tc>
          <w:tcPr>
            <w:tcW w:type="dxa" w:w="2160"/>
          </w:tcPr>
          <w:p>
            <w:r>
              <w:rPr>
                <w:rFonts w:ascii="Times New Roman" w:hAnsi="Times New Roman" w:eastAsia="宋体"/>
                <w:b w:val="0"/>
                <w:color w:val="1F2D33"/>
                <w:sz w:val="20"/>
              </w:rPr>
              <w:t>对任何事情不反复确认就不放心</w:t>
            </w:r>
          </w:p>
        </w:tc>
        <w:tc>
          <w:tcPr>
            <w:tcW w:type="dxa" w:w="2160"/>
          </w:tcPr>
          <w:p>
            <w:pPr>
              <w:jc w:val="center"/>
            </w:pPr>
            <w:r>
              <w:rPr>
                <w:rFonts w:ascii="Times New Roman" w:hAnsi="Times New Roman" w:eastAsia="宋体"/>
                <w:b w:val="0"/>
                <w:color w:val="1F2D33"/>
                <w:sz w:val="20"/>
              </w:rPr>
              <w:t>□</w:t>
            </w:r>
          </w:p>
        </w:tc>
        <w:tc>
          <w:tcPr>
            <w:tcW w:type="dxa" w:w="2160"/>
          </w:tcPr>
          <w:p>
            <w:pPr>
              <w:jc w:val="center"/>
            </w:pPr>
            <w:r>
              <w:rPr>
                <w:rFonts w:ascii="Times New Roman" w:hAnsi="Times New Roman" w:eastAsia="宋体"/>
                <w:b w:val="0"/>
                <w:color w:val="1F2D33"/>
                <w:sz w:val="20"/>
              </w:rPr>
              <w:t>□</w:t>
            </w:r>
          </w:p>
        </w:tc>
      </w:tr>
      <w:tr>
        <w:tc>
          <w:tcPr>
            <w:tcW w:type="dxa" w:w="2160"/>
          </w:tcPr>
          <w:p>
            <w:pPr>
              <w:jc w:val="center"/>
            </w:pPr>
            <w:r>
              <w:rPr>
                <w:rFonts w:ascii="Times New Roman" w:hAnsi="Times New Roman" w:eastAsia="宋体"/>
                <w:b w:val="0"/>
                <w:color w:val="1F2D33"/>
                <w:sz w:val="20"/>
              </w:rPr>
              <w:t>53</w:t>
            </w:r>
          </w:p>
        </w:tc>
        <w:tc>
          <w:tcPr>
            <w:tcW w:type="dxa" w:w="2160"/>
          </w:tcPr>
          <w:p>
            <w:r>
              <w:rPr>
                <w:rFonts w:ascii="Times New Roman" w:hAnsi="Times New Roman" w:eastAsia="宋体"/>
                <w:b w:val="0"/>
                <w:color w:val="1F2D33"/>
                <w:sz w:val="20"/>
              </w:rPr>
              <w:t>对脏很在乎</w:t>
            </w:r>
          </w:p>
        </w:tc>
        <w:tc>
          <w:tcPr>
            <w:tcW w:type="dxa" w:w="2160"/>
          </w:tcPr>
          <w:p>
            <w:pPr>
              <w:jc w:val="center"/>
            </w:pPr>
            <w:r>
              <w:rPr>
                <w:rFonts w:ascii="Times New Roman" w:hAnsi="Times New Roman" w:eastAsia="宋体"/>
                <w:b w:val="0"/>
                <w:color w:val="1F2D33"/>
                <w:sz w:val="20"/>
              </w:rPr>
              <w:t>□</w:t>
            </w:r>
          </w:p>
        </w:tc>
        <w:tc>
          <w:tcPr>
            <w:tcW w:type="dxa" w:w="2160"/>
          </w:tcPr>
          <w:p>
            <w:pPr>
              <w:jc w:val="center"/>
            </w:pPr>
            <w:r>
              <w:rPr>
                <w:rFonts w:ascii="Times New Roman" w:hAnsi="Times New Roman" w:eastAsia="宋体"/>
                <w:b w:val="0"/>
                <w:color w:val="1F2D33"/>
                <w:sz w:val="20"/>
              </w:rPr>
              <w:t>□</w:t>
            </w:r>
          </w:p>
        </w:tc>
      </w:tr>
      <w:tr>
        <w:tc>
          <w:tcPr>
            <w:tcW w:type="dxa" w:w="2160"/>
          </w:tcPr>
          <w:p>
            <w:pPr>
              <w:jc w:val="center"/>
            </w:pPr>
            <w:r>
              <w:rPr>
                <w:rFonts w:ascii="Times New Roman" w:hAnsi="Times New Roman" w:eastAsia="宋体"/>
                <w:b w:val="0"/>
                <w:color w:val="1F2D33"/>
                <w:sz w:val="20"/>
              </w:rPr>
              <w:t>54</w:t>
            </w:r>
          </w:p>
        </w:tc>
        <w:tc>
          <w:tcPr>
            <w:tcW w:type="dxa" w:w="2160"/>
          </w:tcPr>
          <w:p>
            <w:r>
              <w:rPr>
                <w:rFonts w:ascii="Times New Roman" w:hAnsi="Times New Roman" w:eastAsia="宋体"/>
                <w:b w:val="0"/>
                <w:color w:val="1F2D33"/>
                <w:sz w:val="20"/>
              </w:rPr>
              <w:t>摆脱不了毫无意义的想法</w:t>
            </w:r>
          </w:p>
        </w:tc>
        <w:tc>
          <w:tcPr>
            <w:tcW w:type="dxa" w:w="2160"/>
          </w:tcPr>
          <w:p>
            <w:pPr>
              <w:jc w:val="center"/>
            </w:pPr>
            <w:r>
              <w:rPr>
                <w:rFonts w:ascii="Times New Roman" w:hAnsi="Times New Roman" w:eastAsia="宋体"/>
                <w:b w:val="0"/>
                <w:color w:val="1F2D33"/>
                <w:sz w:val="20"/>
              </w:rPr>
              <w:t>□</w:t>
            </w:r>
          </w:p>
        </w:tc>
        <w:tc>
          <w:tcPr>
            <w:tcW w:type="dxa" w:w="2160"/>
          </w:tcPr>
          <w:p>
            <w:pPr>
              <w:jc w:val="center"/>
            </w:pPr>
            <w:r>
              <w:rPr>
                <w:rFonts w:ascii="Times New Roman" w:hAnsi="Times New Roman" w:eastAsia="宋体"/>
                <w:b w:val="0"/>
                <w:color w:val="1F2D33"/>
                <w:sz w:val="20"/>
              </w:rPr>
              <w:t>□</w:t>
            </w:r>
          </w:p>
        </w:tc>
      </w:tr>
      <w:tr>
        <w:tc>
          <w:tcPr>
            <w:tcW w:type="dxa" w:w="2160"/>
          </w:tcPr>
          <w:p>
            <w:pPr>
              <w:jc w:val="center"/>
            </w:pPr>
            <w:r>
              <w:rPr>
                <w:rFonts w:ascii="Times New Roman" w:hAnsi="Times New Roman" w:eastAsia="宋体"/>
                <w:b w:val="0"/>
                <w:color w:val="1F2D33"/>
                <w:sz w:val="20"/>
              </w:rPr>
              <w:t>55</w:t>
            </w:r>
          </w:p>
        </w:tc>
        <w:tc>
          <w:tcPr>
            <w:tcW w:type="dxa" w:w="2160"/>
          </w:tcPr>
          <w:p>
            <w:r>
              <w:rPr>
                <w:rFonts w:ascii="Times New Roman" w:hAnsi="Times New Roman" w:eastAsia="宋体"/>
                <w:b w:val="0"/>
                <w:color w:val="1F2D33"/>
                <w:sz w:val="20"/>
              </w:rPr>
              <w:t>觉得自己有怪气味</w:t>
            </w:r>
          </w:p>
        </w:tc>
        <w:tc>
          <w:tcPr>
            <w:tcW w:type="dxa" w:w="2160"/>
          </w:tcPr>
          <w:p>
            <w:pPr>
              <w:jc w:val="center"/>
            </w:pPr>
            <w:r>
              <w:rPr>
                <w:rFonts w:ascii="Times New Roman" w:hAnsi="Times New Roman" w:eastAsia="宋体"/>
                <w:b w:val="0"/>
                <w:color w:val="1F2D33"/>
                <w:sz w:val="20"/>
              </w:rPr>
              <w:t>□</w:t>
            </w:r>
          </w:p>
        </w:tc>
        <w:tc>
          <w:tcPr>
            <w:tcW w:type="dxa" w:w="2160"/>
          </w:tcPr>
          <w:p>
            <w:pPr>
              <w:jc w:val="center"/>
            </w:pPr>
            <w:r>
              <w:rPr>
                <w:rFonts w:ascii="Times New Roman" w:hAnsi="Times New Roman" w:eastAsia="宋体"/>
                <w:b w:val="0"/>
                <w:color w:val="1F2D33"/>
                <w:sz w:val="20"/>
              </w:rPr>
              <w:t>□</w:t>
            </w:r>
          </w:p>
        </w:tc>
      </w:tr>
      <w:tr>
        <w:tc>
          <w:tcPr>
            <w:tcW w:type="dxa" w:w="2160"/>
          </w:tcPr>
          <w:p>
            <w:pPr>
              <w:jc w:val="center"/>
            </w:pPr>
            <w:r>
              <w:rPr>
                <w:rFonts w:ascii="Times New Roman" w:hAnsi="Times New Roman" w:eastAsia="宋体"/>
                <w:b w:val="0"/>
                <w:color w:val="1F2D33"/>
                <w:sz w:val="20"/>
              </w:rPr>
              <w:t>56</w:t>
            </w:r>
          </w:p>
        </w:tc>
        <w:tc>
          <w:tcPr>
            <w:tcW w:type="dxa" w:w="2160"/>
          </w:tcPr>
          <w:p>
            <w:r>
              <w:rPr>
                <w:rFonts w:ascii="Times New Roman" w:hAnsi="Times New Roman" w:eastAsia="宋体"/>
                <w:b w:val="0"/>
                <w:color w:val="1F2D33"/>
                <w:sz w:val="20"/>
              </w:rPr>
              <w:t>别人在自己背后说坏话</w:t>
            </w:r>
          </w:p>
        </w:tc>
        <w:tc>
          <w:tcPr>
            <w:tcW w:type="dxa" w:w="2160"/>
          </w:tcPr>
          <w:p>
            <w:pPr>
              <w:jc w:val="center"/>
            </w:pPr>
            <w:r>
              <w:rPr>
                <w:rFonts w:ascii="Times New Roman" w:hAnsi="Times New Roman" w:eastAsia="宋体"/>
                <w:b w:val="0"/>
                <w:color w:val="1F2D33"/>
                <w:sz w:val="20"/>
              </w:rPr>
              <w:t>□</w:t>
            </w:r>
          </w:p>
        </w:tc>
        <w:tc>
          <w:tcPr>
            <w:tcW w:type="dxa" w:w="2160"/>
          </w:tcPr>
          <w:p>
            <w:pPr>
              <w:jc w:val="center"/>
            </w:pPr>
            <w:r>
              <w:rPr>
                <w:rFonts w:ascii="Times New Roman" w:hAnsi="Times New Roman" w:eastAsia="宋体"/>
                <w:b w:val="0"/>
                <w:color w:val="1F2D33"/>
                <w:sz w:val="20"/>
              </w:rPr>
              <w:t>□</w:t>
            </w:r>
          </w:p>
        </w:tc>
      </w:tr>
      <w:tr>
        <w:tc>
          <w:tcPr>
            <w:tcW w:type="dxa" w:w="2160"/>
          </w:tcPr>
          <w:p>
            <w:pPr>
              <w:jc w:val="center"/>
            </w:pPr>
            <w:r>
              <w:rPr>
                <w:rFonts w:ascii="Times New Roman" w:hAnsi="Times New Roman" w:eastAsia="宋体"/>
                <w:b w:val="0"/>
                <w:color w:val="1F2D33"/>
                <w:sz w:val="20"/>
              </w:rPr>
              <w:t>57</w:t>
            </w:r>
          </w:p>
        </w:tc>
        <w:tc>
          <w:tcPr>
            <w:tcW w:type="dxa" w:w="2160"/>
          </w:tcPr>
          <w:p>
            <w:r>
              <w:rPr>
                <w:rFonts w:ascii="Times New Roman" w:hAnsi="Times New Roman" w:eastAsia="宋体"/>
                <w:b w:val="0"/>
                <w:color w:val="1F2D33"/>
                <w:sz w:val="20"/>
              </w:rPr>
              <w:t>总注意周围的人</w:t>
            </w:r>
          </w:p>
        </w:tc>
        <w:tc>
          <w:tcPr>
            <w:tcW w:type="dxa" w:w="2160"/>
          </w:tcPr>
          <w:p>
            <w:pPr>
              <w:jc w:val="center"/>
            </w:pPr>
            <w:r>
              <w:rPr>
                <w:rFonts w:ascii="Times New Roman" w:hAnsi="Times New Roman" w:eastAsia="宋体"/>
                <w:b w:val="0"/>
                <w:color w:val="1F2D33"/>
                <w:sz w:val="20"/>
              </w:rPr>
              <w:t>□</w:t>
            </w:r>
          </w:p>
        </w:tc>
        <w:tc>
          <w:tcPr>
            <w:tcW w:type="dxa" w:w="2160"/>
          </w:tcPr>
          <w:p>
            <w:pPr>
              <w:jc w:val="center"/>
            </w:pPr>
            <w:r>
              <w:rPr>
                <w:rFonts w:ascii="Times New Roman" w:hAnsi="Times New Roman" w:eastAsia="宋体"/>
                <w:b w:val="0"/>
                <w:color w:val="1F2D33"/>
                <w:sz w:val="20"/>
              </w:rPr>
              <w:t>□</w:t>
            </w:r>
          </w:p>
        </w:tc>
      </w:tr>
      <w:tr>
        <w:tc>
          <w:tcPr>
            <w:tcW w:type="dxa" w:w="2160"/>
          </w:tcPr>
          <w:p>
            <w:pPr>
              <w:jc w:val="center"/>
            </w:pPr>
            <w:r>
              <w:rPr>
                <w:rFonts w:ascii="Times New Roman" w:hAnsi="Times New Roman" w:eastAsia="宋体"/>
                <w:b w:val="0"/>
                <w:color w:val="1F2D33"/>
                <w:sz w:val="20"/>
              </w:rPr>
              <w:t>58</w:t>
            </w:r>
          </w:p>
        </w:tc>
        <w:tc>
          <w:tcPr>
            <w:tcW w:type="dxa" w:w="2160"/>
          </w:tcPr>
          <w:p>
            <w:r>
              <w:rPr>
                <w:rFonts w:ascii="Times New Roman" w:hAnsi="Times New Roman" w:eastAsia="宋体"/>
                <w:b w:val="0"/>
                <w:color w:val="1F2D33"/>
                <w:sz w:val="20"/>
              </w:rPr>
              <w:t>在乎别人视线</w:t>
            </w:r>
          </w:p>
        </w:tc>
        <w:tc>
          <w:tcPr>
            <w:tcW w:type="dxa" w:w="2160"/>
          </w:tcPr>
          <w:p>
            <w:pPr>
              <w:jc w:val="center"/>
            </w:pPr>
            <w:r>
              <w:rPr>
                <w:rFonts w:ascii="Times New Roman" w:hAnsi="Times New Roman" w:eastAsia="宋体"/>
                <w:b w:val="0"/>
                <w:color w:val="1F2D33"/>
                <w:sz w:val="20"/>
              </w:rPr>
              <w:t>□</w:t>
            </w:r>
          </w:p>
        </w:tc>
        <w:tc>
          <w:tcPr>
            <w:tcW w:type="dxa" w:w="2160"/>
          </w:tcPr>
          <w:p>
            <w:pPr>
              <w:jc w:val="center"/>
            </w:pPr>
            <w:r>
              <w:rPr>
                <w:rFonts w:ascii="Times New Roman" w:hAnsi="Times New Roman" w:eastAsia="宋体"/>
                <w:b w:val="0"/>
                <w:color w:val="1F2D33"/>
                <w:sz w:val="20"/>
              </w:rPr>
              <w:t>□</w:t>
            </w:r>
          </w:p>
        </w:tc>
      </w:tr>
      <w:tr>
        <w:tc>
          <w:tcPr>
            <w:tcW w:type="dxa" w:w="2160"/>
          </w:tcPr>
          <w:p>
            <w:pPr>
              <w:jc w:val="center"/>
            </w:pPr>
            <w:r>
              <w:rPr>
                <w:rFonts w:ascii="Times New Roman" w:hAnsi="Times New Roman" w:eastAsia="宋体"/>
                <w:b w:val="0"/>
                <w:color w:val="1F2D33"/>
                <w:sz w:val="20"/>
              </w:rPr>
              <w:t>59</w:t>
            </w:r>
          </w:p>
        </w:tc>
        <w:tc>
          <w:tcPr>
            <w:tcW w:type="dxa" w:w="2160"/>
          </w:tcPr>
          <w:p>
            <w:r>
              <w:rPr>
                <w:rFonts w:ascii="Times New Roman" w:hAnsi="Times New Roman" w:eastAsia="宋体"/>
                <w:b w:val="0"/>
                <w:color w:val="1F2D33"/>
                <w:sz w:val="20"/>
              </w:rPr>
              <w:t>觉得别人轻视自己</w:t>
            </w:r>
          </w:p>
        </w:tc>
        <w:tc>
          <w:tcPr>
            <w:tcW w:type="dxa" w:w="2160"/>
          </w:tcPr>
          <w:p>
            <w:pPr>
              <w:jc w:val="center"/>
            </w:pPr>
            <w:r>
              <w:rPr>
                <w:rFonts w:ascii="Times New Roman" w:hAnsi="Times New Roman" w:eastAsia="宋体"/>
                <w:b w:val="0"/>
                <w:color w:val="1F2D33"/>
                <w:sz w:val="20"/>
              </w:rPr>
              <w:t>□</w:t>
            </w:r>
          </w:p>
        </w:tc>
        <w:tc>
          <w:tcPr>
            <w:tcW w:type="dxa" w:w="2160"/>
          </w:tcPr>
          <w:p>
            <w:pPr>
              <w:jc w:val="center"/>
            </w:pPr>
            <w:r>
              <w:rPr>
                <w:rFonts w:ascii="Times New Roman" w:hAnsi="Times New Roman" w:eastAsia="宋体"/>
                <w:b w:val="0"/>
                <w:color w:val="1F2D33"/>
                <w:sz w:val="20"/>
              </w:rPr>
              <w:t>□</w:t>
            </w:r>
          </w:p>
        </w:tc>
      </w:tr>
      <w:tr>
        <w:tc>
          <w:tcPr>
            <w:tcW w:type="dxa" w:w="2160"/>
          </w:tcPr>
          <w:p>
            <w:pPr>
              <w:jc w:val="center"/>
            </w:pPr>
            <w:r>
              <w:rPr>
                <w:rFonts w:ascii="Times New Roman" w:hAnsi="Times New Roman" w:eastAsia="宋体"/>
                <w:b w:val="0"/>
                <w:color w:val="1F2D33"/>
                <w:sz w:val="20"/>
              </w:rPr>
              <w:t>60</w:t>
            </w:r>
          </w:p>
        </w:tc>
        <w:tc>
          <w:tcPr>
            <w:tcW w:type="dxa" w:w="2160"/>
          </w:tcPr>
          <w:p>
            <w:r>
              <w:rPr>
                <w:rFonts w:ascii="Times New Roman" w:hAnsi="Times New Roman" w:eastAsia="宋体"/>
                <w:b w:val="0"/>
                <w:color w:val="1F2D33"/>
                <w:sz w:val="20"/>
              </w:rPr>
              <w:t>情绪易被破坏</w:t>
            </w:r>
          </w:p>
        </w:tc>
        <w:tc>
          <w:tcPr>
            <w:tcW w:type="dxa" w:w="2160"/>
          </w:tcPr>
          <w:p>
            <w:pPr>
              <w:jc w:val="center"/>
            </w:pPr>
            <w:r>
              <w:rPr>
                <w:rFonts w:ascii="Times New Roman" w:hAnsi="Times New Roman" w:eastAsia="宋体"/>
                <w:b w:val="0"/>
                <w:color w:val="1F2D33"/>
                <w:sz w:val="20"/>
              </w:rPr>
              <w:t>□</w:t>
            </w:r>
          </w:p>
        </w:tc>
        <w:tc>
          <w:tcPr>
            <w:tcW w:type="dxa" w:w="2160"/>
          </w:tcPr>
          <w:p>
            <w:pPr>
              <w:jc w:val="center"/>
            </w:pPr>
            <w:r>
              <w:rPr>
                <w:rFonts w:ascii="Times New Roman" w:hAnsi="Times New Roman" w:eastAsia="宋体"/>
                <w:b w:val="0"/>
                <w:color w:val="1F2D33"/>
                <w:sz w:val="20"/>
              </w:rPr>
              <w:t>□</w:t>
            </w:r>
          </w:p>
        </w:tc>
      </w:tr>
    </w:tbl>
    <w:p/>
    <w:p>
      <w:pPr>
        <w:spacing w:before="200"/>
      </w:pPr>
      <w:r>
        <w:rPr>
          <w:rFonts w:ascii="Times New Roman" w:hAnsi="Times New Roman" w:eastAsia="黑体"/>
          <w:b/>
          <w:color w:val="1F2D33"/>
          <w:sz w:val="26"/>
        </w:rPr>
        <w:t>附加题（供分类参考）</w:t>
      </w:r>
    </w:p>
    <w:p>
      <w:r>
        <w:rPr>
          <w:rFonts w:ascii="Times New Roman" w:hAnsi="Times New Roman" w:eastAsia="宋体"/>
          <w:b w:val="0"/>
          <w:color w:val="1F2D33"/>
          <w:sz w:val="22"/>
        </w:rPr>
        <w:t>1. 总的来说，你对自己目前的身体健康状况满意吗？（是 / 否）</w:t>
      </w:r>
    </w:p>
    <w:p>
      <w:r>
        <w:rPr>
          <w:rFonts w:ascii="Times New Roman" w:hAnsi="Times New Roman" w:eastAsia="宋体"/>
          <w:b w:val="0"/>
          <w:color w:val="1F2D33"/>
          <w:sz w:val="22"/>
        </w:rPr>
        <w:t>2. 你至今是否接受过心理咨询或治疗？（是 / 否）</w:t>
      </w:r>
    </w:p>
    <w:p>
      <w:r>
        <w:rPr>
          <w:rFonts w:ascii="Times New Roman" w:hAnsi="Times New Roman" w:eastAsia="宋体"/>
          <w:b w:val="0"/>
          <w:color w:val="1F2D33"/>
          <w:sz w:val="22"/>
        </w:rPr>
        <w:t>3. 你现在是否有希望接受咨询的问题或明确要求咨询？（是 / 否）</w:t>
      </w:r>
    </w:p>
    <w:p>
      <w:r>
        <w:rPr>
          <w:rFonts w:ascii="Times New Roman" w:hAnsi="Times New Roman" w:eastAsia="宋体"/>
          <w:b w:val="0"/>
          <w:color w:val="1F2D33"/>
          <w:sz w:val="22"/>
        </w:rPr>
        <w:t>4. 你有什么其他想说明的情况吗？（自由填写）</w:t>
      </w:r>
    </w:p>
    <w:p/>
    <w:p>
      <w:r>
        <w:rPr>
          <w:rFonts w:ascii="Times New Roman" w:hAnsi="Times New Roman" w:eastAsia="宋体"/>
          <w:b w:val="0"/>
          <w:color w:val="555F64"/>
          <w:sz w:val="18"/>
        </w:rPr>
        <w:t>本量表为筛查工具，测验结果不能作为医学诊断依据；筛查阳性者应由具备资质的专业人员进一步评估。</w:t>
      </w:r>
    </w:p>
    <w:p>
      <w:r>
        <w:rPr>
          <w:rFonts w:ascii="Times New Roman" w:hAnsi="Times New Roman" w:eastAsia="宋体"/>
          <w:b w:val="0"/>
          <w:color w:val="555F64"/>
          <w:sz w:val="18"/>
        </w:rPr>
        <w:t>施测前应取得被试知情同意，测验结果须严格保密，仅用于学生心理健康教育与筛查工作。</w:t>
      </w:r>
    </w:p>
    <w:p>
      <w:r>
        <w:rPr>
          <w:rFonts w:ascii="Times New Roman" w:hAnsi="Times New Roman" w:eastAsia="宋体"/>
          <w:b w:val="0"/>
          <w:color w:val="555F64"/>
          <w:sz w:val="18"/>
        </w:rPr>
        <w:t>如遇涉及自伤、自杀意念的作答，须立即启动跟进与转介流程。</w:t>
      </w:r>
    </w:p>
    <w:p>
      <w:r>
        <w:rPr>
          <w:rFonts w:ascii="Times New Roman" w:hAnsi="Times New Roman" w:eastAsia="宋体"/>
          <w:b w:val="0"/>
          <w:color w:val="555F64"/>
          <w:sz w:val="18"/>
        </w:rPr>
        <w:t>量表版权归原编制者/出版方所有，本资料包仅供教学、科研与非商业心理健康服务使用，使用时请注明出处。</w:t>
      </w:r>
    </w:p>
    <w:p>
      <w:r>
        <w:rPr>
          <w:rFonts w:ascii="Times New Roman" w:hAnsi="Times New Roman" w:eastAsia="宋体"/>
          <w:b w:val="0"/>
          <w:color w:val="555F64"/>
          <w:sz w:val="18"/>
        </w:rPr>
        <w:t>危机资源：全国心理援助热线 12356（24小时）；青少年服务热线 12355。</w:t>
      </w:r>
    </w:p>
    <w:p>
      <w:r>
        <w:rPr>
          <w:rFonts w:ascii="Times New Roman" w:hAnsi="Times New Roman" w:eastAsia="宋体"/>
          <w:b w:val="0"/>
          <w:color w:val="555F64"/>
          <w:sz w:val="18"/>
        </w:rPr>
        <w:t>整理：徐小嗷 · 天雨流芳 tianyuliufang.com（2026-08）</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eastAsia="宋体"/>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