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大学生人格问卷（UPI）相关文献</w:t>
      </w:r>
    </w:p>
    <w:p/>
    <w:p>
      <w:r>
        <w:rPr>
          <w:rFonts w:ascii="Times New Roman" w:hAnsi="Times New Roman" w:eastAsia="宋体"/>
          <w:b w:val="0"/>
          <w:color w:val="1F2D33"/>
          <w:sz w:val="22"/>
        </w:rPr>
        <w:t>以下为该量表的经典原始文献与中文信效度/常模研究，供查证与进一步阅读。原文请通过学校图书馆、中国知网（CNKI）、出版社或文献中给出的 DOI 链接获取。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核心文献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[1] 王建中， 樊富珉. 北京市大学生心理卫生状况调研. 中国心理卫生杂志， 2002, 16(5). DOI: 10.3321/j.issn:1000-6729.2002.05.016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背景说明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UPI 早期引进与修订情况：1966 年由日本大学心理咨询员与精神科医生集体编制；1991 年引入国内；1993 年由樊富珉等进行较为系统的修订，此后成为国内高校新生心理普查的标准工具之一。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检索建议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中文文献：在中国知网（CNKI）、万方以「量表名 + 信度 / 效度 / 常模」检索，可获得针对不同人群（中学生、大学生、老年人等）的验证研究。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英文文献：在 Google Scholar、PubMed 检索量表英文名；带 DOI 的条目可直接在 https://doi.org 解析访问。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学位论文中有大量应用这些量表的实测研究，可作为使用参考（注意甄别质量）。</w:t>
      </w:r>
    </w:p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